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4FF25" w14:textId="36CA65EF" w:rsidR="00DC75AA" w:rsidRPr="00F0771B" w:rsidRDefault="00521033">
      <w:pPr>
        <w:jc w:val="center"/>
        <w:rPr>
          <w:rFonts w:ascii="Calibri" w:hAnsi="Calibri" w:cs="Calibri"/>
          <w:b/>
          <w:sz w:val="24"/>
          <w:lang w:val="nb-NO"/>
        </w:rPr>
      </w:pPr>
      <w:r w:rsidRPr="00F0771B">
        <w:rPr>
          <w:rFonts w:ascii="Calibri" w:hAnsi="Calibri" w:cs="Calibri"/>
          <w:noProof/>
        </w:rPr>
        <w:drawing>
          <wp:inline distT="0" distB="0" distL="0" distR="0" wp14:anchorId="0DB5627C" wp14:editId="1C0F27DB">
            <wp:extent cx="2819400" cy="345277"/>
            <wp:effectExtent l="0" t="0" r="0" b="0"/>
            <wp:docPr id="577181906"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8519" cy="356191"/>
                    </a:xfrm>
                    <a:prstGeom prst="rect">
                      <a:avLst/>
                    </a:prstGeom>
                    <a:noFill/>
                    <a:ln>
                      <a:noFill/>
                    </a:ln>
                  </pic:spPr>
                </pic:pic>
              </a:graphicData>
            </a:graphic>
          </wp:inline>
        </w:drawing>
      </w:r>
    </w:p>
    <w:p w14:paraId="27F6A524" w14:textId="77777777" w:rsidR="00426829" w:rsidRPr="00F0771B" w:rsidRDefault="00426829">
      <w:pPr>
        <w:jc w:val="center"/>
        <w:rPr>
          <w:rFonts w:ascii="Calibri" w:hAnsi="Calibri" w:cs="Calibri"/>
          <w:b/>
          <w:sz w:val="24"/>
          <w:lang w:val="nb-NO"/>
        </w:rPr>
      </w:pPr>
    </w:p>
    <w:p w14:paraId="3840EA45" w14:textId="77777777" w:rsidR="00426829" w:rsidRPr="00F0771B" w:rsidRDefault="00426829">
      <w:pPr>
        <w:jc w:val="center"/>
        <w:rPr>
          <w:rFonts w:ascii="Calibri" w:hAnsi="Calibri" w:cs="Calibri"/>
          <w:b/>
          <w:sz w:val="24"/>
          <w:lang w:val="nb-NO"/>
        </w:rPr>
      </w:pPr>
    </w:p>
    <w:p w14:paraId="1F8AAABE" w14:textId="77777777" w:rsidR="008365F2" w:rsidRPr="00F0771B" w:rsidRDefault="008365F2">
      <w:pPr>
        <w:jc w:val="center"/>
        <w:rPr>
          <w:rFonts w:ascii="Calibri" w:hAnsi="Calibri" w:cs="Calibri"/>
          <w:b/>
          <w:sz w:val="24"/>
          <w:lang w:val="nb-NO"/>
        </w:rPr>
      </w:pPr>
      <w:r w:rsidRPr="00F0771B">
        <w:rPr>
          <w:rFonts w:ascii="Calibri" w:hAnsi="Calibri" w:cs="Calibri"/>
          <w:b/>
          <w:sz w:val="24"/>
          <w:lang w:val="nb-NO"/>
        </w:rPr>
        <w:t>RA-26-012-ALLE Rammeavtale for arbeidstøy, fottøy og verneutstyr Gjøvikregionen</w:t>
      </w:r>
    </w:p>
    <w:p w14:paraId="10564CE4" w14:textId="77777777" w:rsidR="00426829" w:rsidRPr="00F0771B" w:rsidRDefault="00426829">
      <w:pPr>
        <w:jc w:val="center"/>
        <w:rPr>
          <w:rFonts w:ascii="Calibri" w:hAnsi="Calibri" w:cs="Calibri"/>
          <w:b/>
          <w:color w:val="1F4E79"/>
          <w:sz w:val="36"/>
          <w:lang w:val="nb-NO"/>
        </w:rPr>
      </w:pPr>
    </w:p>
    <w:p w14:paraId="22AF4071" w14:textId="2D682B6A" w:rsidR="00350095" w:rsidRPr="00F0771B" w:rsidRDefault="005839CA">
      <w:pPr>
        <w:jc w:val="center"/>
        <w:rPr>
          <w:rFonts w:ascii="Calibri" w:hAnsi="Calibri" w:cs="Calibri"/>
          <w:b/>
          <w:color w:val="1F4E79"/>
          <w:sz w:val="36"/>
          <w:lang w:val="nb-NO"/>
        </w:rPr>
      </w:pPr>
      <w:r w:rsidRPr="00F0771B">
        <w:rPr>
          <w:rFonts w:ascii="Calibri" w:hAnsi="Calibri" w:cs="Calibri"/>
          <w:b/>
          <w:color w:val="1F4E79"/>
          <w:sz w:val="36"/>
          <w:lang w:val="nb-NO"/>
        </w:rPr>
        <w:t>RAMMEAVTALE</w:t>
      </w:r>
    </w:p>
    <w:p w14:paraId="2C6425DB" w14:textId="77777777" w:rsidR="00426829" w:rsidRPr="00F0771B" w:rsidRDefault="00426829">
      <w:pPr>
        <w:jc w:val="center"/>
        <w:rPr>
          <w:rFonts w:ascii="Calibri" w:hAnsi="Calibri" w:cs="Calibri"/>
          <w:lang w:val="nb-NO"/>
        </w:rPr>
      </w:pPr>
    </w:p>
    <w:p w14:paraId="3AF20DE3" w14:textId="7D083598" w:rsidR="00350095" w:rsidRPr="00F0771B" w:rsidRDefault="005839CA" w:rsidP="00DC75AA">
      <w:pPr>
        <w:jc w:val="center"/>
        <w:rPr>
          <w:rFonts w:ascii="Calibri" w:hAnsi="Calibri" w:cs="Calibri"/>
          <w:b/>
          <w:sz w:val="26"/>
          <w:lang w:val="nb-NO"/>
        </w:rPr>
      </w:pPr>
      <w:r w:rsidRPr="00F0771B">
        <w:rPr>
          <w:rFonts w:ascii="Calibri" w:hAnsi="Calibri" w:cs="Calibri"/>
          <w:b/>
          <w:sz w:val="26"/>
          <w:lang w:val="nb-NO"/>
        </w:rPr>
        <w:t>Kjøp av arbeidstøy, fottøy og verneutstyr</w:t>
      </w:r>
    </w:p>
    <w:p w14:paraId="25F35325" w14:textId="77777777" w:rsidR="00426829" w:rsidRPr="00F0771B" w:rsidRDefault="00426829" w:rsidP="00DC75AA">
      <w:pPr>
        <w:jc w:val="center"/>
        <w:rPr>
          <w:rFonts w:ascii="Calibri" w:hAnsi="Calibri" w:cs="Calibri"/>
          <w:lang w:val="nb-NO"/>
        </w:rPr>
      </w:pPr>
    </w:p>
    <w:tbl>
      <w:tblPr>
        <w:tblW w:w="0" w:type="auto"/>
        <w:jc w:val="center"/>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2948"/>
        <w:gridCol w:w="6633"/>
      </w:tblGrid>
      <w:tr w:rsidR="00350095" w:rsidRPr="002E4819" w14:paraId="342A16C3" w14:textId="77777777">
        <w:trPr>
          <w:jc w:val="center"/>
        </w:trPr>
        <w:tc>
          <w:tcPr>
            <w:tcW w:w="2948" w:type="dxa"/>
            <w:shd w:val="clear" w:color="auto" w:fill="D9EAF7"/>
          </w:tcPr>
          <w:p w14:paraId="730B7EE0" w14:textId="77777777" w:rsidR="00350095" w:rsidRPr="00F0771B" w:rsidRDefault="005839CA">
            <w:pPr>
              <w:rPr>
                <w:rFonts w:ascii="Calibri" w:hAnsi="Calibri" w:cs="Calibri"/>
              </w:rPr>
            </w:pPr>
            <w:proofErr w:type="spellStart"/>
            <w:r w:rsidRPr="00F0771B">
              <w:rPr>
                <w:rFonts w:ascii="Calibri" w:hAnsi="Calibri" w:cs="Calibri"/>
                <w:b/>
                <w:sz w:val="17"/>
              </w:rPr>
              <w:t>Oppdragsgiver</w:t>
            </w:r>
            <w:proofErr w:type="spellEnd"/>
            <w:r w:rsidRPr="00F0771B">
              <w:rPr>
                <w:rFonts w:ascii="Calibri" w:hAnsi="Calibri" w:cs="Calibri"/>
                <w:b/>
                <w:sz w:val="17"/>
              </w:rPr>
              <w:t>/</w:t>
            </w:r>
            <w:proofErr w:type="spellStart"/>
            <w:r w:rsidRPr="00F0771B">
              <w:rPr>
                <w:rFonts w:ascii="Calibri" w:hAnsi="Calibri" w:cs="Calibri"/>
                <w:b/>
                <w:sz w:val="17"/>
              </w:rPr>
              <w:t>avtaleforvalter</w:t>
            </w:r>
            <w:proofErr w:type="spellEnd"/>
          </w:p>
        </w:tc>
        <w:tc>
          <w:tcPr>
            <w:tcW w:w="6633" w:type="dxa"/>
          </w:tcPr>
          <w:p w14:paraId="1B0F472C" w14:textId="7A4480A5" w:rsidR="00350095" w:rsidRPr="00F0771B" w:rsidRDefault="002E4819">
            <w:pPr>
              <w:rPr>
                <w:rFonts w:ascii="Calibri" w:hAnsi="Calibri" w:cs="Calibri"/>
                <w:lang w:val="nb-NO"/>
              </w:rPr>
            </w:pPr>
            <w:r>
              <w:rPr>
                <w:rFonts w:ascii="Calibri" w:hAnsi="Calibri" w:cs="Calibri"/>
                <w:sz w:val="17"/>
                <w:lang w:val="nb-NO"/>
              </w:rPr>
              <w:t>Fellesenheten for anskaffelser i Gjøvikregionen</w:t>
            </w:r>
            <w:r w:rsidR="005839CA" w:rsidRPr="00F0771B">
              <w:rPr>
                <w:rFonts w:ascii="Calibri" w:hAnsi="Calibri" w:cs="Calibri"/>
                <w:sz w:val="17"/>
                <w:lang w:val="nb-NO"/>
              </w:rPr>
              <w:t>, på vegne av kommunene angitt i bilag 1.</w:t>
            </w:r>
          </w:p>
        </w:tc>
      </w:tr>
      <w:tr w:rsidR="00350095" w:rsidRPr="002E4819" w14:paraId="54FF1CB7" w14:textId="77777777">
        <w:trPr>
          <w:jc w:val="center"/>
        </w:trPr>
        <w:tc>
          <w:tcPr>
            <w:tcW w:w="2948" w:type="dxa"/>
            <w:shd w:val="clear" w:color="auto" w:fill="D9EAF7"/>
          </w:tcPr>
          <w:p w14:paraId="4DB7FE05" w14:textId="77777777" w:rsidR="00350095" w:rsidRPr="00F0771B" w:rsidRDefault="005839CA">
            <w:pPr>
              <w:rPr>
                <w:rFonts w:ascii="Calibri" w:hAnsi="Calibri" w:cs="Calibri"/>
                <w:lang w:val="nb-NO"/>
              </w:rPr>
            </w:pPr>
            <w:r w:rsidRPr="00F0771B">
              <w:rPr>
                <w:rFonts w:ascii="Calibri" w:hAnsi="Calibri" w:cs="Calibri"/>
                <w:b/>
                <w:sz w:val="17"/>
                <w:lang w:val="nb-NO"/>
              </w:rPr>
              <w:t>Kommuner som kan benytte avtalen</w:t>
            </w:r>
          </w:p>
        </w:tc>
        <w:tc>
          <w:tcPr>
            <w:tcW w:w="6633" w:type="dxa"/>
          </w:tcPr>
          <w:p w14:paraId="2698F516" w14:textId="77777777" w:rsidR="00350095" w:rsidRPr="00F0771B" w:rsidRDefault="005839CA">
            <w:pPr>
              <w:rPr>
                <w:rFonts w:ascii="Calibri" w:hAnsi="Calibri" w:cs="Calibri"/>
                <w:lang w:val="nb-NO"/>
              </w:rPr>
            </w:pPr>
            <w:r w:rsidRPr="00F0771B">
              <w:rPr>
                <w:rFonts w:ascii="Calibri" w:hAnsi="Calibri" w:cs="Calibri"/>
                <w:sz w:val="17"/>
                <w:lang w:val="nb-NO"/>
              </w:rPr>
              <w:t>Nordre Land kommune, Søndre Land kommune, Vestre Toten kommune, Østre Toten kommune og Gjøvik kommune.</w:t>
            </w:r>
          </w:p>
        </w:tc>
      </w:tr>
      <w:tr w:rsidR="00350095" w:rsidRPr="002E4819" w14:paraId="15D01A64" w14:textId="77777777">
        <w:trPr>
          <w:jc w:val="center"/>
        </w:trPr>
        <w:tc>
          <w:tcPr>
            <w:tcW w:w="2948" w:type="dxa"/>
            <w:shd w:val="clear" w:color="auto" w:fill="D9EAF7"/>
          </w:tcPr>
          <w:p w14:paraId="59FD7C82" w14:textId="77777777" w:rsidR="00350095" w:rsidRPr="00F0771B" w:rsidRDefault="005839CA">
            <w:pPr>
              <w:rPr>
                <w:rFonts w:ascii="Calibri" w:hAnsi="Calibri" w:cs="Calibri"/>
              </w:rPr>
            </w:pPr>
            <w:proofErr w:type="spellStart"/>
            <w:r w:rsidRPr="00F0771B">
              <w:rPr>
                <w:rFonts w:ascii="Calibri" w:hAnsi="Calibri" w:cs="Calibri"/>
                <w:b/>
                <w:sz w:val="17"/>
              </w:rPr>
              <w:t>Leverandør</w:t>
            </w:r>
            <w:proofErr w:type="spellEnd"/>
          </w:p>
        </w:tc>
        <w:tc>
          <w:tcPr>
            <w:tcW w:w="6633" w:type="dxa"/>
          </w:tcPr>
          <w:p w14:paraId="6C9E73DF" w14:textId="77777777" w:rsidR="00350095" w:rsidRPr="00F0771B" w:rsidRDefault="005839CA">
            <w:pPr>
              <w:rPr>
                <w:rFonts w:ascii="Calibri" w:hAnsi="Calibri" w:cs="Calibri"/>
                <w:lang w:val="nb-NO"/>
              </w:rPr>
            </w:pPr>
            <w:r w:rsidRPr="00F0771B">
              <w:rPr>
                <w:rFonts w:ascii="Calibri" w:hAnsi="Calibri" w:cs="Calibri"/>
                <w:sz w:val="17"/>
                <w:lang w:val="nb-NO"/>
              </w:rPr>
              <w:t>Den leverandøren som tildeles én eller flere delkontrakter. Navn og organisasjonsnummer innarbeides ved signering.</w:t>
            </w:r>
          </w:p>
        </w:tc>
      </w:tr>
      <w:tr w:rsidR="00350095" w:rsidRPr="002E4819" w14:paraId="3748F816" w14:textId="77777777">
        <w:trPr>
          <w:jc w:val="center"/>
        </w:trPr>
        <w:tc>
          <w:tcPr>
            <w:tcW w:w="2948" w:type="dxa"/>
            <w:shd w:val="clear" w:color="auto" w:fill="D9EAF7"/>
          </w:tcPr>
          <w:p w14:paraId="6B9122DA" w14:textId="77777777" w:rsidR="00350095" w:rsidRPr="00F0771B" w:rsidRDefault="005839CA">
            <w:pPr>
              <w:rPr>
                <w:rFonts w:ascii="Calibri" w:hAnsi="Calibri" w:cs="Calibri"/>
              </w:rPr>
            </w:pPr>
            <w:proofErr w:type="spellStart"/>
            <w:r w:rsidRPr="00F0771B">
              <w:rPr>
                <w:rFonts w:ascii="Calibri" w:hAnsi="Calibri" w:cs="Calibri"/>
                <w:b/>
                <w:sz w:val="17"/>
              </w:rPr>
              <w:t>Konkurranse</w:t>
            </w:r>
            <w:proofErr w:type="spellEnd"/>
          </w:p>
        </w:tc>
        <w:tc>
          <w:tcPr>
            <w:tcW w:w="6633" w:type="dxa"/>
          </w:tcPr>
          <w:p w14:paraId="39F2EBB3" w14:textId="77777777" w:rsidR="00350095" w:rsidRPr="00F0771B" w:rsidRDefault="005839CA">
            <w:pPr>
              <w:rPr>
                <w:rFonts w:ascii="Calibri" w:hAnsi="Calibri" w:cs="Calibri"/>
                <w:lang w:val="nb-NO"/>
              </w:rPr>
            </w:pPr>
            <w:r w:rsidRPr="00F0771B">
              <w:rPr>
                <w:rFonts w:ascii="Calibri" w:hAnsi="Calibri" w:cs="Calibri"/>
                <w:sz w:val="17"/>
                <w:lang w:val="nb-NO"/>
              </w:rPr>
              <w:t>RA-26-012-ALLE Rammeavtale for arbeidstøy, fottøy og verneutstyr Gjøvikregionen.</w:t>
            </w:r>
          </w:p>
        </w:tc>
      </w:tr>
      <w:tr w:rsidR="00350095" w:rsidRPr="00F0771B" w14:paraId="45273168" w14:textId="77777777">
        <w:trPr>
          <w:jc w:val="center"/>
        </w:trPr>
        <w:tc>
          <w:tcPr>
            <w:tcW w:w="2948" w:type="dxa"/>
            <w:shd w:val="clear" w:color="auto" w:fill="D9EAF7"/>
          </w:tcPr>
          <w:p w14:paraId="05623777" w14:textId="77777777" w:rsidR="00350095" w:rsidRPr="00F0771B" w:rsidRDefault="005839CA">
            <w:pPr>
              <w:rPr>
                <w:rFonts w:ascii="Calibri" w:hAnsi="Calibri" w:cs="Calibri"/>
              </w:rPr>
            </w:pPr>
            <w:proofErr w:type="spellStart"/>
            <w:r w:rsidRPr="00F0771B">
              <w:rPr>
                <w:rFonts w:ascii="Calibri" w:hAnsi="Calibri" w:cs="Calibri"/>
                <w:b/>
                <w:sz w:val="17"/>
              </w:rPr>
              <w:t>Delkontraktsbilag</w:t>
            </w:r>
            <w:proofErr w:type="spellEnd"/>
          </w:p>
        </w:tc>
        <w:tc>
          <w:tcPr>
            <w:tcW w:w="6633" w:type="dxa"/>
          </w:tcPr>
          <w:p w14:paraId="23F6910C" w14:textId="77777777" w:rsidR="00350095" w:rsidRPr="00F0771B" w:rsidRDefault="005839CA">
            <w:pPr>
              <w:rPr>
                <w:rFonts w:ascii="Calibri" w:hAnsi="Calibri" w:cs="Calibri"/>
              </w:rPr>
            </w:pPr>
            <w:proofErr w:type="spellStart"/>
            <w:r w:rsidRPr="00F0771B">
              <w:rPr>
                <w:rFonts w:ascii="Calibri" w:hAnsi="Calibri" w:cs="Calibri"/>
                <w:sz w:val="17"/>
              </w:rPr>
              <w:t>Bilag</w:t>
            </w:r>
            <w:proofErr w:type="spellEnd"/>
            <w:r w:rsidRPr="00F0771B">
              <w:rPr>
                <w:rFonts w:ascii="Calibri" w:hAnsi="Calibri" w:cs="Calibri"/>
                <w:sz w:val="17"/>
              </w:rPr>
              <w:t xml:space="preserve"> 2A-2E.</w:t>
            </w:r>
          </w:p>
        </w:tc>
      </w:tr>
      <w:tr w:rsidR="00350095" w:rsidRPr="00F0771B" w14:paraId="10896827" w14:textId="77777777">
        <w:trPr>
          <w:jc w:val="center"/>
        </w:trPr>
        <w:tc>
          <w:tcPr>
            <w:tcW w:w="2948" w:type="dxa"/>
            <w:shd w:val="clear" w:color="auto" w:fill="D9EAF7"/>
          </w:tcPr>
          <w:p w14:paraId="0B9F3787" w14:textId="77777777" w:rsidR="00350095" w:rsidRPr="00F0771B" w:rsidRDefault="005839CA">
            <w:pPr>
              <w:rPr>
                <w:rFonts w:ascii="Calibri" w:hAnsi="Calibri" w:cs="Calibri"/>
              </w:rPr>
            </w:pPr>
            <w:proofErr w:type="spellStart"/>
            <w:r w:rsidRPr="00F0771B">
              <w:rPr>
                <w:rFonts w:ascii="Calibri" w:hAnsi="Calibri" w:cs="Calibri"/>
                <w:b/>
                <w:sz w:val="17"/>
              </w:rPr>
              <w:t>Avtaleperiode</w:t>
            </w:r>
            <w:proofErr w:type="spellEnd"/>
          </w:p>
        </w:tc>
        <w:tc>
          <w:tcPr>
            <w:tcW w:w="6633" w:type="dxa"/>
          </w:tcPr>
          <w:p w14:paraId="7621FA3A" w14:textId="77777777" w:rsidR="00350095" w:rsidRPr="00F0771B" w:rsidRDefault="005839CA">
            <w:pPr>
              <w:rPr>
                <w:rFonts w:ascii="Calibri" w:hAnsi="Calibri" w:cs="Calibri"/>
              </w:rPr>
            </w:pPr>
            <w:r w:rsidRPr="00F0771B">
              <w:rPr>
                <w:rFonts w:ascii="Calibri" w:hAnsi="Calibri" w:cs="Calibri"/>
                <w:sz w:val="17"/>
                <w:lang w:val="nb-NO"/>
              </w:rPr>
              <w:t xml:space="preserve">Forventet to år fra inngått kontrakt, med opsjon 1 + 1 år. </w:t>
            </w:r>
            <w:r w:rsidRPr="00F0771B">
              <w:rPr>
                <w:rFonts w:ascii="Calibri" w:hAnsi="Calibri" w:cs="Calibri"/>
                <w:sz w:val="17"/>
              </w:rPr>
              <w:t xml:space="preserve">Samlet </w:t>
            </w:r>
            <w:proofErr w:type="spellStart"/>
            <w:r w:rsidRPr="00F0771B">
              <w:rPr>
                <w:rFonts w:ascii="Calibri" w:hAnsi="Calibri" w:cs="Calibri"/>
                <w:sz w:val="17"/>
              </w:rPr>
              <w:t>maksimal</w:t>
            </w:r>
            <w:proofErr w:type="spellEnd"/>
            <w:r w:rsidRPr="00F0771B">
              <w:rPr>
                <w:rFonts w:ascii="Calibri" w:hAnsi="Calibri" w:cs="Calibri"/>
                <w:sz w:val="17"/>
              </w:rPr>
              <w:t xml:space="preserve"> </w:t>
            </w:r>
            <w:proofErr w:type="spellStart"/>
            <w:r w:rsidRPr="00F0771B">
              <w:rPr>
                <w:rFonts w:ascii="Calibri" w:hAnsi="Calibri" w:cs="Calibri"/>
                <w:sz w:val="17"/>
              </w:rPr>
              <w:t>varighet</w:t>
            </w:r>
            <w:proofErr w:type="spellEnd"/>
            <w:r w:rsidRPr="00F0771B">
              <w:rPr>
                <w:rFonts w:ascii="Calibri" w:hAnsi="Calibri" w:cs="Calibri"/>
                <w:sz w:val="17"/>
              </w:rPr>
              <w:t xml:space="preserve">: 48 </w:t>
            </w:r>
            <w:proofErr w:type="spellStart"/>
            <w:r w:rsidRPr="00F0771B">
              <w:rPr>
                <w:rFonts w:ascii="Calibri" w:hAnsi="Calibri" w:cs="Calibri"/>
                <w:sz w:val="17"/>
              </w:rPr>
              <w:t>måneder</w:t>
            </w:r>
            <w:proofErr w:type="spellEnd"/>
            <w:r w:rsidRPr="00F0771B">
              <w:rPr>
                <w:rFonts w:ascii="Calibri" w:hAnsi="Calibri" w:cs="Calibri"/>
                <w:sz w:val="17"/>
              </w:rPr>
              <w:t>.</w:t>
            </w:r>
          </w:p>
        </w:tc>
      </w:tr>
      <w:tr w:rsidR="00350095" w:rsidRPr="00F0771B" w14:paraId="567A7C75" w14:textId="77777777">
        <w:trPr>
          <w:jc w:val="center"/>
        </w:trPr>
        <w:tc>
          <w:tcPr>
            <w:tcW w:w="2948" w:type="dxa"/>
            <w:shd w:val="clear" w:color="auto" w:fill="D9EAF7"/>
          </w:tcPr>
          <w:p w14:paraId="026D54FF" w14:textId="77777777" w:rsidR="00350095" w:rsidRPr="00F0771B" w:rsidRDefault="005839CA">
            <w:pPr>
              <w:rPr>
                <w:rFonts w:ascii="Calibri" w:hAnsi="Calibri" w:cs="Calibri"/>
              </w:rPr>
            </w:pPr>
            <w:proofErr w:type="spellStart"/>
            <w:r w:rsidRPr="00F0771B">
              <w:rPr>
                <w:rFonts w:ascii="Calibri" w:hAnsi="Calibri" w:cs="Calibri"/>
                <w:b/>
                <w:sz w:val="17"/>
              </w:rPr>
              <w:t>Estimert</w:t>
            </w:r>
            <w:proofErr w:type="spellEnd"/>
            <w:r w:rsidRPr="00F0771B">
              <w:rPr>
                <w:rFonts w:ascii="Calibri" w:hAnsi="Calibri" w:cs="Calibri"/>
                <w:b/>
                <w:sz w:val="17"/>
              </w:rPr>
              <w:t xml:space="preserve"> </w:t>
            </w:r>
            <w:proofErr w:type="spellStart"/>
            <w:r w:rsidRPr="00F0771B">
              <w:rPr>
                <w:rFonts w:ascii="Calibri" w:hAnsi="Calibri" w:cs="Calibri"/>
                <w:b/>
                <w:sz w:val="17"/>
              </w:rPr>
              <w:t>verdi</w:t>
            </w:r>
            <w:proofErr w:type="spellEnd"/>
          </w:p>
        </w:tc>
        <w:tc>
          <w:tcPr>
            <w:tcW w:w="6633" w:type="dxa"/>
          </w:tcPr>
          <w:p w14:paraId="37627049" w14:textId="77777777" w:rsidR="00350095" w:rsidRPr="00F0771B" w:rsidRDefault="005839CA">
            <w:pPr>
              <w:rPr>
                <w:rFonts w:ascii="Calibri" w:hAnsi="Calibri" w:cs="Calibri"/>
              </w:rPr>
            </w:pPr>
            <w:r w:rsidRPr="00F0771B">
              <w:rPr>
                <w:rFonts w:ascii="Calibri" w:hAnsi="Calibri" w:cs="Calibri"/>
                <w:sz w:val="17"/>
              </w:rPr>
              <w:t xml:space="preserve">NOK 51 000 000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F0771B" w14:paraId="7AC74181" w14:textId="77777777">
        <w:trPr>
          <w:jc w:val="center"/>
        </w:trPr>
        <w:tc>
          <w:tcPr>
            <w:tcW w:w="2948" w:type="dxa"/>
            <w:shd w:val="clear" w:color="auto" w:fill="D9EAF7"/>
          </w:tcPr>
          <w:p w14:paraId="3405807A" w14:textId="77777777" w:rsidR="00350095" w:rsidRPr="00F0771B" w:rsidRDefault="005839CA">
            <w:pPr>
              <w:rPr>
                <w:rFonts w:ascii="Calibri" w:hAnsi="Calibri" w:cs="Calibri"/>
              </w:rPr>
            </w:pPr>
            <w:r w:rsidRPr="00F0771B">
              <w:rPr>
                <w:rFonts w:ascii="Calibri" w:hAnsi="Calibri" w:cs="Calibri"/>
                <w:b/>
                <w:sz w:val="17"/>
              </w:rPr>
              <w:t xml:space="preserve">Samlet </w:t>
            </w:r>
            <w:proofErr w:type="spellStart"/>
            <w:r w:rsidRPr="00F0771B">
              <w:rPr>
                <w:rFonts w:ascii="Calibri" w:hAnsi="Calibri" w:cs="Calibri"/>
                <w:b/>
                <w:sz w:val="17"/>
              </w:rPr>
              <w:t>maksimalverdi</w:t>
            </w:r>
            <w:proofErr w:type="spellEnd"/>
          </w:p>
        </w:tc>
        <w:tc>
          <w:tcPr>
            <w:tcW w:w="6633" w:type="dxa"/>
          </w:tcPr>
          <w:p w14:paraId="521E9858" w14:textId="77777777" w:rsidR="00350095" w:rsidRPr="00F0771B" w:rsidRDefault="005839CA">
            <w:pPr>
              <w:rPr>
                <w:rFonts w:ascii="Calibri" w:hAnsi="Calibri" w:cs="Calibri"/>
              </w:rPr>
            </w:pPr>
            <w:r w:rsidRPr="00F0771B">
              <w:rPr>
                <w:rFonts w:ascii="Calibri" w:hAnsi="Calibri" w:cs="Calibri"/>
                <w:sz w:val="17"/>
              </w:rPr>
              <w:t xml:space="preserve">NOK 75 000 000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bl>
    <w:p w14:paraId="4928F463" w14:textId="77777777" w:rsidR="00350095" w:rsidRPr="00F0771B" w:rsidRDefault="00350095">
      <w:pPr>
        <w:rPr>
          <w:rFonts w:ascii="Calibri" w:hAnsi="Calibri" w:cs="Calibri"/>
        </w:rPr>
      </w:pPr>
    </w:p>
    <w:p w14:paraId="1CA67397" w14:textId="77777777" w:rsidR="00426829" w:rsidRPr="00F0771B" w:rsidRDefault="00426829">
      <w:pPr>
        <w:rPr>
          <w:rFonts w:ascii="Calibri" w:hAnsi="Calibri" w:cs="Calibri"/>
        </w:rPr>
      </w:pPr>
    </w:p>
    <w:p w14:paraId="6382C31C" w14:textId="77777777" w:rsidR="00426829" w:rsidRPr="00F0771B" w:rsidRDefault="00426829">
      <w:pPr>
        <w:rPr>
          <w:rFonts w:ascii="Calibri" w:hAnsi="Calibri" w:cs="Calibri"/>
        </w:rPr>
      </w:pPr>
    </w:p>
    <w:p w14:paraId="2426B38B" w14:textId="77777777" w:rsidR="00426829" w:rsidRPr="00F0771B" w:rsidRDefault="00426829">
      <w:pPr>
        <w:rPr>
          <w:rFonts w:ascii="Calibri" w:hAnsi="Calibri" w:cs="Calibri"/>
        </w:rPr>
      </w:pPr>
    </w:p>
    <w:p w14:paraId="754971B7" w14:textId="77777777" w:rsidR="00426829" w:rsidRPr="00F0771B" w:rsidRDefault="00426829">
      <w:pPr>
        <w:rPr>
          <w:rFonts w:ascii="Calibri" w:hAnsi="Calibri" w:cs="Calibri"/>
        </w:rPr>
      </w:pPr>
    </w:p>
    <w:p w14:paraId="433463FD" w14:textId="567CDBDA" w:rsidR="00350095" w:rsidRPr="00F0771B" w:rsidRDefault="00350095">
      <w:pPr>
        <w:pStyle w:val="Overskrift1"/>
        <w:rPr>
          <w:rFonts w:ascii="Calibri" w:hAnsi="Calibri" w:cs="Calibri"/>
          <w:b w:val="0"/>
          <w:bCs w:val="0"/>
        </w:rPr>
      </w:pPr>
    </w:p>
    <w:p w14:paraId="220F3665" w14:textId="77777777" w:rsidR="001B69A9" w:rsidRPr="00F0771B" w:rsidRDefault="001B69A9" w:rsidP="001B69A9">
      <w:pPr>
        <w:rPr>
          <w:rFonts w:ascii="Calibri" w:hAnsi="Calibri" w:cs="Calibri"/>
        </w:rPr>
      </w:pPr>
    </w:p>
    <w:p w14:paraId="0EEC6019" w14:textId="77777777" w:rsidR="001B69A9" w:rsidRPr="00F0771B" w:rsidRDefault="001B69A9" w:rsidP="001B69A9">
      <w:pPr>
        <w:rPr>
          <w:rFonts w:ascii="Calibri" w:hAnsi="Calibri" w:cs="Calibri"/>
        </w:rPr>
      </w:pPr>
    </w:p>
    <w:sdt>
      <w:sdtPr>
        <w:rPr>
          <w:rFonts w:ascii="Calibri" w:eastAsia="Arial" w:hAnsi="Calibri" w:cs="Calibri"/>
          <w:b w:val="0"/>
          <w:bCs w:val="0"/>
          <w:color w:val="auto"/>
          <w:sz w:val="18"/>
          <w:szCs w:val="22"/>
          <w:lang w:val="nb-NO"/>
        </w:rPr>
        <w:id w:val="15892802"/>
        <w:docPartObj>
          <w:docPartGallery w:val="Table of Contents"/>
          <w:docPartUnique/>
        </w:docPartObj>
      </w:sdtPr>
      <w:sdtEndPr>
        <w:rPr>
          <w:lang w:val="en-US"/>
        </w:rPr>
      </w:sdtEndPr>
      <w:sdtContent>
        <w:p w14:paraId="616D3B81" w14:textId="14AE5ED7" w:rsidR="001B69A9" w:rsidRPr="00F0771B" w:rsidRDefault="001B69A9">
          <w:pPr>
            <w:pStyle w:val="Overskriftforinnholdsfortegnelse"/>
            <w:rPr>
              <w:rFonts w:ascii="Calibri" w:hAnsi="Calibri" w:cs="Calibri"/>
            </w:rPr>
          </w:pPr>
          <w:r w:rsidRPr="00F0771B">
            <w:rPr>
              <w:rFonts w:ascii="Calibri" w:hAnsi="Calibri" w:cs="Calibri"/>
              <w:lang w:val="nb-NO"/>
            </w:rPr>
            <w:t>Innhold</w:t>
          </w:r>
        </w:p>
        <w:p w14:paraId="7192D428" w14:textId="597164AC" w:rsidR="00F0771B" w:rsidRDefault="001B69A9">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r w:rsidRPr="00F0771B">
            <w:rPr>
              <w:rFonts w:ascii="Calibri" w:hAnsi="Calibri" w:cs="Calibri"/>
            </w:rPr>
            <w:fldChar w:fldCharType="begin"/>
          </w:r>
          <w:r w:rsidRPr="00F0771B">
            <w:rPr>
              <w:rFonts w:ascii="Calibri" w:hAnsi="Calibri" w:cs="Calibri"/>
            </w:rPr>
            <w:instrText xml:space="preserve"> TOC \o "1-3" \h \z \u </w:instrText>
          </w:r>
          <w:r w:rsidRPr="00F0771B">
            <w:rPr>
              <w:rFonts w:ascii="Calibri" w:hAnsi="Calibri" w:cs="Calibri"/>
            </w:rPr>
            <w:fldChar w:fldCharType="separate"/>
          </w:r>
          <w:hyperlink w:anchor="_Toc231558249" w:history="1">
            <w:r w:rsidR="00F0771B" w:rsidRPr="00F71FD8">
              <w:rPr>
                <w:rStyle w:val="Hyperkobling"/>
                <w:rFonts w:ascii="Calibri" w:hAnsi="Calibri" w:cs="Calibri"/>
                <w:noProof/>
                <w:lang w:val="nb-NO"/>
              </w:rPr>
              <w:t>1. Partene og avtalens grunnlag</w:t>
            </w:r>
            <w:r w:rsidR="00F0771B">
              <w:rPr>
                <w:noProof/>
                <w:webHidden/>
              </w:rPr>
              <w:tab/>
            </w:r>
            <w:r w:rsidR="00F0771B">
              <w:rPr>
                <w:noProof/>
                <w:webHidden/>
              </w:rPr>
              <w:fldChar w:fldCharType="begin"/>
            </w:r>
            <w:r w:rsidR="00F0771B">
              <w:rPr>
                <w:noProof/>
                <w:webHidden/>
              </w:rPr>
              <w:instrText xml:space="preserve"> PAGEREF _Toc231558249 \h </w:instrText>
            </w:r>
            <w:r w:rsidR="00F0771B">
              <w:rPr>
                <w:noProof/>
                <w:webHidden/>
              </w:rPr>
            </w:r>
            <w:r w:rsidR="00F0771B">
              <w:rPr>
                <w:noProof/>
                <w:webHidden/>
              </w:rPr>
              <w:fldChar w:fldCharType="separate"/>
            </w:r>
            <w:r w:rsidR="00F0771B">
              <w:rPr>
                <w:noProof/>
                <w:webHidden/>
              </w:rPr>
              <w:t>3</w:t>
            </w:r>
            <w:r w:rsidR="00F0771B">
              <w:rPr>
                <w:noProof/>
                <w:webHidden/>
              </w:rPr>
              <w:fldChar w:fldCharType="end"/>
            </w:r>
          </w:hyperlink>
        </w:p>
        <w:p w14:paraId="28E20702" w14:textId="40276C8D"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0" w:history="1">
            <w:r w:rsidRPr="00F71FD8">
              <w:rPr>
                <w:rStyle w:val="Hyperkobling"/>
                <w:rFonts w:ascii="Calibri" w:hAnsi="Calibri" w:cs="Calibri"/>
                <w:noProof/>
                <w:lang w:val="nb-NO"/>
              </w:rPr>
              <w:t>1.1 Kontraktsdokumentenes rangordning</w:t>
            </w:r>
            <w:r>
              <w:rPr>
                <w:noProof/>
                <w:webHidden/>
              </w:rPr>
              <w:tab/>
            </w:r>
            <w:r>
              <w:rPr>
                <w:noProof/>
                <w:webHidden/>
              </w:rPr>
              <w:fldChar w:fldCharType="begin"/>
            </w:r>
            <w:r>
              <w:rPr>
                <w:noProof/>
                <w:webHidden/>
              </w:rPr>
              <w:instrText xml:space="preserve"> PAGEREF _Toc231558250 \h </w:instrText>
            </w:r>
            <w:r>
              <w:rPr>
                <w:noProof/>
                <w:webHidden/>
              </w:rPr>
            </w:r>
            <w:r>
              <w:rPr>
                <w:noProof/>
                <w:webHidden/>
              </w:rPr>
              <w:fldChar w:fldCharType="separate"/>
            </w:r>
            <w:r>
              <w:rPr>
                <w:noProof/>
                <w:webHidden/>
              </w:rPr>
              <w:t>3</w:t>
            </w:r>
            <w:r>
              <w:rPr>
                <w:noProof/>
                <w:webHidden/>
              </w:rPr>
              <w:fldChar w:fldCharType="end"/>
            </w:r>
          </w:hyperlink>
        </w:p>
        <w:p w14:paraId="0233909A" w14:textId="0CEC4E6C"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1" w:history="1">
            <w:r w:rsidRPr="00F71FD8">
              <w:rPr>
                <w:rStyle w:val="Hyperkobling"/>
                <w:rFonts w:ascii="Calibri" w:hAnsi="Calibri" w:cs="Calibri"/>
                <w:noProof/>
              </w:rPr>
              <w:t>1.2 Definisjoner</w:t>
            </w:r>
            <w:r>
              <w:rPr>
                <w:noProof/>
                <w:webHidden/>
              </w:rPr>
              <w:tab/>
            </w:r>
            <w:r>
              <w:rPr>
                <w:noProof/>
                <w:webHidden/>
              </w:rPr>
              <w:fldChar w:fldCharType="begin"/>
            </w:r>
            <w:r>
              <w:rPr>
                <w:noProof/>
                <w:webHidden/>
              </w:rPr>
              <w:instrText xml:space="preserve"> PAGEREF _Toc231558251 \h </w:instrText>
            </w:r>
            <w:r>
              <w:rPr>
                <w:noProof/>
                <w:webHidden/>
              </w:rPr>
            </w:r>
            <w:r>
              <w:rPr>
                <w:noProof/>
                <w:webHidden/>
              </w:rPr>
              <w:fldChar w:fldCharType="separate"/>
            </w:r>
            <w:r>
              <w:rPr>
                <w:noProof/>
                <w:webHidden/>
              </w:rPr>
              <w:t>3</w:t>
            </w:r>
            <w:r>
              <w:rPr>
                <w:noProof/>
                <w:webHidden/>
              </w:rPr>
              <w:fldChar w:fldCharType="end"/>
            </w:r>
          </w:hyperlink>
        </w:p>
        <w:p w14:paraId="0F3F1241" w14:textId="0C6B231E"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2" w:history="1">
            <w:r w:rsidRPr="00F71FD8">
              <w:rPr>
                <w:rStyle w:val="Hyperkobling"/>
                <w:rFonts w:ascii="Calibri" w:hAnsi="Calibri" w:cs="Calibri"/>
                <w:noProof/>
                <w:lang w:val="nb-NO"/>
              </w:rPr>
              <w:t xml:space="preserve">1.3 </w:t>
            </w:r>
            <w:r w:rsidRPr="00F71FD8">
              <w:rPr>
                <w:rStyle w:val="Hyperkobling"/>
                <w:rFonts w:ascii="Calibri" w:hAnsi="Calibri" w:cs="Calibri"/>
                <w:noProof/>
              </w:rPr>
              <w:t>Kommunenes selvstendige ansvar og hefteforhold</w:t>
            </w:r>
            <w:r>
              <w:rPr>
                <w:noProof/>
                <w:webHidden/>
              </w:rPr>
              <w:tab/>
            </w:r>
            <w:r>
              <w:rPr>
                <w:noProof/>
                <w:webHidden/>
              </w:rPr>
              <w:fldChar w:fldCharType="begin"/>
            </w:r>
            <w:r>
              <w:rPr>
                <w:noProof/>
                <w:webHidden/>
              </w:rPr>
              <w:instrText xml:space="preserve"> PAGEREF _Toc231558252 \h </w:instrText>
            </w:r>
            <w:r>
              <w:rPr>
                <w:noProof/>
                <w:webHidden/>
              </w:rPr>
            </w:r>
            <w:r>
              <w:rPr>
                <w:noProof/>
                <w:webHidden/>
              </w:rPr>
              <w:fldChar w:fldCharType="separate"/>
            </w:r>
            <w:r>
              <w:rPr>
                <w:noProof/>
                <w:webHidden/>
              </w:rPr>
              <w:t>3</w:t>
            </w:r>
            <w:r>
              <w:rPr>
                <w:noProof/>
                <w:webHidden/>
              </w:rPr>
              <w:fldChar w:fldCharType="end"/>
            </w:r>
          </w:hyperlink>
        </w:p>
        <w:p w14:paraId="01AC04D6" w14:textId="76623B06"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3" w:history="1">
            <w:r w:rsidRPr="00F71FD8">
              <w:rPr>
                <w:rStyle w:val="Hyperkobling"/>
                <w:rFonts w:ascii="Calibri" w:hAnsi="Calibri" w:cs="Calibri"/>
                <w:noProof/>
                <w:lang w:val="nb-NO"/>
              </w:rPr>
              <w:t>2. Avtalens modell: én samlet avtale med fem delkontraktsbilag</w:t>
            </w:r>
            <w:r>
              <w:rPr>
                <w:noProof/>
                <w:webHidden/>
              </w:rPr>
              <w:tab/>
            </w:r>
            <w:r>
              <w:rPr>
                <w:noProof/>
                <w:webHidden/>
              </w:rPr>
              <w:fldChar w:fldCharType="begin"/>
            </w:r>
            <w:r>
              <w:rPr>
                <w:noProof/>
                <w:webHidden/>
              </w:rPr>
              <w:instrText xml:space="preserve"> PAGEREF _Toc231558253 \h </w:instrText>
            </w:r>
            <w:r>
              <w:rPr>
                <w:noProof/>
                <w:webHidden/>
              </w:rPr>
            </w:r>
            <w:r>
              <w:rPr>
                <w:noProof/>
                <w:webHidden/>
              </w:rPr>
              <w:fldChar w:fldCharType="separate"/>
            </w:r>
            <w:r>
              <w:rPr>
                <w:noProof/>
                <w:webHidden/>
              </w:rPr>
              <w:t>4</w:t>
            </w:r>
            <w:r>
              <w:rPr>
                <w:noProof/>
                <w:webHidden/>
              </w:rPr>
              <w:fldChar w:fldCharType="end"/>
            </w:r>
          </w:hyperlink>
        </w:p>
        <w:p w14:paraId="3F423938" w14:textId="7AE4BA66"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4" w:history="1">
            <w:r w:rsidRPr="00F71FD8">
              <w:rPr>
                <w:rStyle w:val="Hyperkobling"/>
                <w:rFonts w:ascii="Calibri" w:hAnsi="Calibri" w:cs="Calibri"/>
                <w:noProof/>
              </w:rPr>
              <w:t>2.1 Oversikt over delkontrakter og verdi</w:t>
            </w:r>
            <w:r>
              <w:rPr>
                <w:noProof/>
                <w:webHidden/>
              </w:rPr>
              <w:tab/>
            </w:r>
            <w:r>
              <w:rPr>
                <w:noProof/>
                <w:webHidden/>
              </w:rPr>
              <w:fldChar w:fldCharType="begin"/>
            </w:r>
            <w:r>
              <w:rPr>
                <w:noProof/>
                <w:webHidden/>
              </w:rPr>
              <w:instrText xml:space="preserve"> PAGEREF _Toc231558254 \h </w:instrText>
            </w:r>
            <w:r>
              <w:rPr>
                <w:noProof/>
                <w:webHidden/>
              </w:rPr>
            </w:r>
            <w:r>
              <w:rPr>
                <w:noProof/>
                <w:webHidden/>
              </w:rPr>
              <w:fldChar w:fldCharType="separate"/>
            </w:r>
            <w:r>
              <w:rPr>
                <w:noProof/>
                <w:webHidden/>
              </w:rPr>
              <w:t>4</w:t>
            </w:r>
            <w:r>
              <w:rPr>
                <w:noProof/>
                <w:webHidden/>
              </w:rPr>
              <w:fldChar w:fldCharType="end"/>
            </w:r>
          </w:hyperlink>
        </w:p>
        <w:p w14:paraId="6A99EB04" w14:textId="48F89AB1"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5" w:history="1">
            <w:r w:rsidRPr="00F71FD8">
              <w:rPr>
                <w:rStyle w:val="Hyperkobling"/>
                <w:rFonts w:ascii="Calibri" w:hAnsi="Calibri" w:cs="Calibri"/>
                <w:noProof/>
                <w:lang w:val="nb-NO"/>
              </w:rPr>
              <w:t>3. Omfang, verdi, volum og varighet</w:t>
            </w:r>
            <w:r>
              <w:rPr>
                <w:noProof/>
                <w:webHidden/>
              </w:rPr>
              <w:tab/>
            </w:r>
            <w:r>
              <w:rPr>
                <w:noProof/>
                <w:webHidden/>
              </w:rPr>
              <w:fldChar w:fldCharType="begin"/>
            </w:r>
            <w:r>
              <w:rPr>
                <w:noProof/>
                <w:webHidden/>
              </w:rPr>
              <w:instrText xml:space="preserve"> PAGEREF _Toc231558255 \h </w:instrText>
            </w:r>
            <w:r>
              <w:rPr>
                <w:noProof/>
                <w:webHidden/>
              </w:rPr>
            </w:r>
            <w:r>
              <w:rPr>
                <w:noProof/>
                <w:webHidden/>
              </w:rPr>
              <w:fldChar w:fldCharType="separate"/>
            </w:r>
            <w:r>
              <w:rPr>
                <w:noProof/>
                <w:webHidden/>
              </w:rPr>
              <w:t>5</w:t>
            </w:r>
            <w:r>
              <w:rPr>
                <w:noProof/>
                <w:webHidden/>
              </w:rPr>
              <w:fldChar w:fldCharType="end"/>
            </w:r>
          </w:hyperlink>
        </w:p>
        <w:p w14:paraId="2DD9E8D9" w14:textId="09E23381"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6" w:history="1">
            <w:r w:rsidRPr="00F71FD8">
              <w:rPr>
                <w:rStyle w:val="Hyperkobling"/>
                <w:rFonts w:ascii="Calibri" w:hAnsi="Calibri" w:cs="Calibri"/>
                <w:noProof/>
                <w:lang w:val="nb-NO"/>
              </w:rPr>
              <w:t>3.1 Omfang</w:t>
            </w:r>
            <w:r>
              <w:rPr>
                <w:noProof/>
                <w:webHidden/>
              </w:rPr>
              <w:tab/>
            </w:r>
            <w:r>
              <w:rPr>
                <w:noProof/>
                <w:webHidden/>
              </w:rPr>
              <w:fldChar w:fldCharType="begin"/>
            </w:r>
            <w:r>
              <w:rPr>
                <w:noProof/>
                <w:webHidden/>
              </w:rPr>
              <w:instrText xml:space="preserve"> PAGEREF _Toc231558256 \h </w:instrText>
            </w:r>
            <w:r>
              <w:rPr>
                <w:noProof/>
                <w:webHidden/>
              </w:rPr>
            </w:r>
            <w:r>
              <w:rPr>
                <w:noProof/>
                <w:webHidden/>
              </w:rPr>
              <w:fldChar w:fldCharType="separate"/>
            </w:r>
            <w:r>
              <w:rPr>
                <w:noProof/>
                <w:webHidden/>
              </w:rPr>
              <w:t>5</w:t>
            </w:r>
            <w:r>
              <w:rPr>
                <w:noProof/>
                <w:webHidden/>
              </w:rPr>
              <w:fldChar w:fldCharType="end"/>
            </w:r>
          </w:hyperlink>
        </w:p>
        <w:p w14:paraId="1BC691FE" w14:textId="096C88E8"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7" w:history="1">
            <w:r w:rsidRPr="00F71FD8">
              <w:rPr>
                <w:rStyle w:val="Hyperkobling"/>
                <w:rFonts w:ascii="Calibri" w:hAnsi="Calibri" w:cs="Calibri"/>
                <w:noProof/>
                <w:lang w:val="nb-NO"/>
              </w:rPr>
              <w:t>3.2 Estimert verdi og maksimalverdi</w:t>
            </w:r>
            <w:r>
              <w:rPr>
                <w:noProof/>
                <w:webHidden/>
              </w:rPr>
              <w:tab/>
            </w:r>
            <w:r>
              <w:rPr>
                <w:noProof/>
                <w:webHidden/>
              </w:rPr>
              <w:fldChar w:fldCharType="begin"/>
            </w:r>
            <w:r>
              <w:rPr>
                <w:noProof/>
                <w:webHidden/>
              </w:rPr>
              <w:instrText xml:space="preserve"> PAGEREF _Toc231558257 \h </w:instrText>
            </w:r>
            <w:r>
              <w:rPr>
                <w:noProof/>
                <w:webHidden/>
              </w:rPr>
            </w:r>
            <w:r>
              <w:rPr>
                <w:noProof/>
                <w:webHidden/>
              </w:rPr>
              <w:fldChar w:fldCharType="separate"/>
            </w:r>
            <w:r>
              <w:rPr>
                <w:noProof/>
                <w:webHidden/>
              </w:rPr>
              <w:t>5</w:t>
            </w:r>
            <w:r>
              <w:rPr>
                <w:noProof/>
                <w:webHidden/>
              </w:rPr>
              <w:fldChar w:fldCharType="end"/>
            </w:r>
          </w:hyperlink>
        </w:p>
        <w:p w14:paraId="2BDB89DA" w14:textId="055D8AE7"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8" w:history="1">
            <w:r w:rsidRPr="00F71FD8">
              <w:rPr>
                <w:rStyle w:val="Hyperkobling"/>
                <w:rFonts w:ascii="Calibri" w:hAnsi="Calibri" w:cs="Calibri"/>
                <w:noProof/>
                <w:lang w:val="nb-NO"/>
              </w:rPr>
              <w:t>3.3 Varighet og opsjoner</w:t>
            </w:r>
            <w:r>
              <w:rPr>
                <w:noProof/>
                <w:webHidden/>
              </w:rPr>
              <w:tab/>
            </w:r>
            <w:r>
              <w:rPr>
                <w:noProof/>
                <w:webHidden/>
              </w:rPr>
              <w:fldChar w:fldCharType="begin"/>
            </w:r>
            <w:r>
              <w:rPr>
                <w:noProof/>
                <w:webHidden/>
              </w:rPr>
              <w:instrText xml:space="preserve"> PAGEREF _Toc231558258 \h </w:instrText>
            </w:r>
            <w:r>
              <w:rPr>
                <w:noProof/>
                <w:webHidden/>
              </w:rPr>
            </w:r>
            <w:r>
              <w:rPr>
                <w:noProof/>
                <w:webHidden/>
              </w:rPr>
              <w:fldChar w:fldCharType="separate"/>
            </w:r>
            <w:r>
              <w:rPr>
                <w:noProof/>
                <w:webHidden/>
              </w:rPr>
              <w:t>5</w:t>
            </w:r>
            <w:r>
              <w:rPr>
                <w:noProof/>
                <w:webHidden/>
              </w:rPr>
              <w:fldChar w:fldCharType="end"/>
            </w:r>
          </w:hyperlink>
        </w:p>
        <w:p w14:paraId="20443C1A" w14:textId="3D3E1482"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59" w:history="1">
            <w:r w:rsidRPr="00F71FD8">
              <w:rPr>
                <w:rStyle w:val="Hyperkobling"/>
                <w:rFonts w:ascii="Calibri" w:hAnsi="Calibri" w:cs="Calibri"/>
                <w:noProof/>
                <w:lang w:val="nb-NO"/>
              </w:rPr>
              <w:t>4. Avrop, bestilling, e-handel og levering</w:t>
            </w:r>
            <w:r>
              <w:rPr>
                <w:noProof/>
                <w:webHidden/>
              </w:rPr>
              <w:tab/>
            </w:r>
            <w:r>
              <w:rPr>
                <w:noProof/>
                <w:webHidden/>
              </w:rPr>
              <w:fldChar w:fldCharType="begin"/>
            </w:r>
            <w:r>
              <w:rPr>
                <w:noProof/>
                <w:webHidden/>
              </w:rPr>
              <w:instrText xml:space="preserve"> PAGEREF _Toc231558259 \h </w:instrText>
            </w:r>
            <w:r>
              <w:rPr>
                <w:noProof/>
                <w:webHidden/>
              </w:rPr>
            </w:r>
            <w:r>
              <w:rPr>
                <w:noProof/>
                <w:webHidden/>
              </w:rPr>
              <w:fldChar w:fldCharType="separate"/>
            </w:r>
            <w:r>
              <w:rPr>
                <w:noProof/>
                <w:webHidden/>
              </w:rPr>
              <w:t>5</w:t>
            </w:r>
            <w:r>
              <w:rPr>
                <w:noProof/>
                <w:webHidden/>
              </w:rPr>
              <w:fldChar w:fldCharType="end"/>
            </w:r>
          </w:hyperlink>
        </w:p>
        <w:p w14:paraId="74C264FE" w14:textId="1AA2DF31"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0" w:history="1">
            <w:r w:rsidRPr="00F71FD8">
              <w:rPr>
                <w:rStyle w:val="Hyperkobling"/>
                <w:rFonts w:ascii="Calibri" w:hAnsi="Calibri" w:cs="Calibri"/>
                <w:noProof/>
                <w:lang w:val="nb-NO"/>
              </w:rPr>
              <w:t>4.1 Bestillingsberettigede</w:t>
            </w:r>
            <w:r>
              <w:rPr>
                <w:noProof/>
                <w:webHidden/>
              </w:rPr>
              <w:tab/>
            </w:r>
            <w:r>
              <w:rPr>
                <w:noProof/>
                <w:webHidden/>
              </w:rPr>
              <w:fldChar w:fldCharType="begin"/>
            </w:r>
            <w:r>
              <w:rPr>
                <w:noProof/>
                <w:webHidden/>
              </w:rPr>
              <w:instrText xml:space="preserve"> PAGEREF _Toc231558260 \h </w:instrText>
            </w:r>
            <w:r>
              <w:rPr>
                <w:noProof/>
                <w:webHidden/>
              </w:rPr>
            </w:r>
            <w:r>
              <w:rPr>
                <w:noProof/>
                <w:webHidden/>
              </w:rPr>
              <w:fldChar w:fldCharType="separate"/>
            </w:r>
            <w:r>
              <w:rPr>
                <w:noProof/>
                <w:webHidden/>
              </w:rPr>
              <w:t>5</w:t>
            </w:r>
            <w:r>
              <w:rPr>
                <w:noProof/>
                <w:webHidden/>
              </w:rPr>
              <w:fldChar w:fldCharType="end"/>
            </w:r>
          </w:hyperlink>
        </w:p>
        <w:p w14:paraId="60A96346" w14:textId="78511FC0"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1" w:history="1">
            <w:r w:rsidRPr="00F71FD8">
              <w:rPr>
                <w:rStyle w:val="Hyperkobling"/>
                <w:rFonts w:ascii="Calibri" w:hAnsi="Calibri" w:cs="Calibri"/>
                <w:noProof/>
                <w:lang w:val="nb-NO"/>
              </w:rPr>
              <w:t>4.2 Avrop under tildelte delkontrakter</w:t>
            </w:r>
            <w:r>
              <w:rPr>
                <w:noProof/>
                <w:webHidden/>
              </w:rPr>
              <w:tab/>
            </w:r>
            <w:r>
              <w:rPr>
                <w:noProof/>
                <w:webHidden/>
              </w:rPr>
              <w:fldChar w:fldCharType="begin"/>
            </w:r>
            <w:r>
              <w:rPr>
                <w:noProof/>
                <w:webHidden/>
              </w:rPr>
              <w:instrText xml:space="preserve"> PAGEREF _Toc231558261 \h </w:instrText>
            </w:r>
            <w:r>
              <w:rPr>
                <w:noProof/>
                <w:webHidden/>
              </w:rPr>
            </w:r>
            <w:r>
              <w:rPr>
                <w:noProof/>
                <w:webHidden/>
              </w:rPr>
              <w:fldChar w:fldCharType="separate"/>
            </w:r>
            <w:r>
              <w:rPr>
                <w:noProof/>
                <w:webHidden/>
              </w:rPr>
              <w:t>5</w:t>
            </w:r>
            <w:r>
              <w:rPr>
                <w:noProof/>
                <w:webHidden/>
              </w:rPr>
              <w:fldChar w:fldCharType="end"/>
            </w:r>
          </w:hyperlink>
        </w:p>
        <w:p w14:paraId="5D527023" w14:textId="2758DF99"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2" w:history="1">
            <w:r w:rsidRPr="00F71FD8">
              <w:rPr>
                <w:rStyle w:val="Hyperkobling"/>
                <w:rFonts w:ascii="Calibri" w:hAnsi="Calibri" w:cs="Calibri"/>
                <w:noProof/>
                <w:lang w:val="nb-NO"/>
              </w:rPr>
              <w:t>4.3 E-handel, elektronisk katalog og punch-out</w:t>
            </w:r>
            <w:r>
              <w:rPr>
                <w:noProof/>
                <w:webHidden/>
              </w:rPr>
              <w:tab/>
            </w:r>
            <w:r>
              <w:rPr>
                <w:noProof/>
                <w:webHidden/>
              </w:rPr>
              <w:fldChar w:fldCharType="begin"/>
            </w:r>
            <w:r>
              <w:rPr>
                <w:noProof/>
                <w:webHidden/>
              </w:rPr>
              <w:instrText xml:space="preserve"> PAGEREF _Toc231558262 \h </w:instrText>
            </w:r>
            <w:r>
              <w:rPr>
                <w:noProof/>
                <w:webHidden/>
              </w:rPr>
            </w:r>
            <w:r>
              <w:rPr>
                <w:noProof/>
                <w:webHidden/>
              </w:rPr>
              <w:fldChar w:fldCharType="separate"/>
            </w:r>
            <w:r>
              <w:rPr>
                <w:noProof/>
                <w:webHidden/>
              </w:rPr>
              <w:t>5</w:t>
            </w:r>
            <w:r>
              <w:rPr>
                <w:noProof/>
                <w:webHidden/>
              </w:rPr>
              <w:fldChar w:fldCharType="end"/>
            </w:r>
          </w:hyperlink>
        </w:p>
        <w:p w14:paraId="3EA4C449" w14:textId="27D71101" w:rsidR="00F0771B" w:rsidRDefault="00F0771B">
          <w:pPr>
            <w:pStyle w:val="INNH2"/>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3" w:history="1">
            <w:r w:rsidRPr="00F71FD8">
              <w:rPr>
                <w:rStyle w:val="Hyperkobling"/>
                <w:rFonts w:ascii="Calibri" w:hAnsi="Calibri" w:cs="Calibri"/>
                <w:noProof/>
                <w:lang w:val="nb-NO"/>
              </w:rPr>
              <w:t>4.4 Levering, restordre og risiko</w:t>
            </w:r>
            <w:r>
              <w:rPr>
                <w:noProof/>
                <w:webHidden/>
              </w:rPr>
              <w:tab/>
            </w:r>
            <w:r>
              <w:rPr>
                <w:noProof/>
                <w:webHidden/>
              </w:rPr>
              <w:fldChar w:fldCharType="begin"/>
            </w:r>
            <w:r>
              <w:rPr>
                <w:noProof/>
                <w:webHidden/>
              </w:rPr>
              <w:instrText xml:space="preserve"> PAGEREF _Toc231558263 \h </w:instrText>
            </w:r>
            <w:r>
              <w:rPr>
                <w:noProof/>
                <w:webHidden/>
              </w:rPr>
            </w:r>
            <w:r>
              <w:rPr>
                <w:noProof/>
                <w:webHidden/>
              </w:rPr>
              <w:fldChar w:fldCharType="separate"/>
            </w:r>
            <w:r>
              <w:rPr>
                <w:noProof/>
                <w:webHidden/>
              </w:rPr>
              <w:t>6</w:t>
            </w:r>
            <w:r>
              <w:rPr>
                <w:noProof/>
                <w:webHidden/>
              </w:rPr>
              <w:fldChar w:fldCharType="end"/>
            </w:r>
          </w:hyperlink>
        </w:p>
        <w:p w14:paraId="520AE8A1" w14:textId="1979699C"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4" w:history="1">
            <w:r w:rsidRPr="00F71FD8">
              <w:rPr>
                <w:rStyle w:val="Hyperkobling"/>
                <w:rFonts w:ascii="Calibri" w:hAnsi="Calibri" w:cs="Calibri"/>
                <w:noProof/>
                <w:lang w:val="nb-NO"/>
              </w:rPr>
              <w:t>5. Sortiment, kvalitet, prøver og erstatningsprodukter</w:t>
            </w:r>
            <w:r>
              <w:rPr>
                <w:noProof/>
                <w:webHidden/>
              </w:rPr>
              <w:tab/>
            </w:r>
            <w:r>
              <w:rPr>
                <w:noProof/>
                <w:webHidden/>
              </w:rPr>
              <w:fldChar w:fldCharType="begin"/>
            </w:r>
            <w:r>
              <w:rPr>
                <w:noProof/>
                <w:webHidden/>
              </w:rPr>
              <w:instrText xml:space="preserve"> PAGEREF _Toc231558264 \h </w:instrText>
            </w:r>
            <w:r>
              <w:rPr>
                <w:noProof/>
                <w:webHidden/>
              </w:rPr>
            </w:r>
            <w:r>
              <w:rPr>
                <w:noProof/>
                <w:webHidden/>
              </w:rPr>
              <w:fldChar w:fldCharType="separate"/>
            </w:r>
            <w:r>
              <w:rPr>
                <w:noProof/>
                <w:webHidden/>
              </w:rPr>
              <w:t>6</w:t>
            </w:r>
            <w:r>
              <w:rPr>
                <w:noProof/>
                <w:webHidden/>
              </w:rPr>
              <w:fldChar w:fldCharType="end"/>
            </w:r>
          </w:hyperlink>
        </w:p>
        <w:p w14:paraId="078B469A" w14:textId="4FAA39B0"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5" w:history="1">
            <w:r w:rsidRPr="00F71FD8">
              <w:rPr>
                <w:rStyle w:val="Hyperkobling"/>
                <w:rFonts w:ascii="Calibri" w:hAnsi="Calibri" w:cs="Calibri"/>
                <w:noProof/>
                <w:lang w:val="nb-NO"/>
              </w:rPr>
              <w:t>6. Priser, prisregulering og fakturering</w:t>
            </w:r>
            <w:r>
              <w:rPr>
                <w:noProof/>
                <w:webHidden/>
              </w:rPr>
              <w:tab/>
            </w:r>
            <w:r>
              <w:rPr>
                <w:noProof/>
                <w:webHidden/>
              </w:rPr>
              <w:fldChar w:fldCharType="begin"/>
            </w:r>
            <w:r>
              <w:rPr>
                <w:noProof/>
                <w:webHidden/>
              </w:rPr>
              <w:instrText xml:space="preserve"> PAGEREF _Toc231558265 \h </w:instrText>
            </w:r>
            <w:r>
              <w:rPr>
                <w:noProof/>
                <w:webHidden/>
              </w:rPr>
            </w:r>
            <w:r>
              <w:rPr>
                <w:noProof/>
                <w:webHidden/>
              </w:rPr>
              <w:fldChar w:fldCharType="separate"/>
            </w:r>
            <w:r>
              <w:rPr>
                <w:noProof/>
                <w:webHidden/>
              </w:rPr>
              <w:t>6</w:t>
            </w:r>
            <w:r>
              <w:rPr>
                <w:noProof/>
                <w:webHidden/>
              </w:rPr>
              <w:fldChar w:fldCharType="end"/>
            </w:r>
          </w:hyperlink>
        </w:p>
        <w:p w14:paraId="05203AD2" w14:textId="0C0369CD"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6" w:history="1">
            <w:r w:rsidRPr="00F71FD8">
              <w:rPr>
                <w:rStyle w:val="Hyperkobling"/>
                <w:rFonts w:ascii="Calibri" w:hAnsi="Calibri" w:cs="Calibri"/>
                <w:noProof/>
                <w:lang w:val="nb-NO"/>
              </w:rPr>
              <w:t>7. Klima, miljø, sirkularitet og rapportering</w:t>
            </w:r>
            <w:r>
              <w:rPr>
                <w:noProof/>
                <w:webHidden/>
              </w:rPr>
              <w:tab/>
            </w:r>
            <w:r>
              <w:rPr>
                <w:noProof/>
                <w:webHidden/>
              </w:rPr>
              <w:fldChar w:fldCharType="begin"/>
            </w:r>
            <w:r>
              <w:rPr>
                <w:noProof/>
                <w:webHidden/>
              </w:rPr>
              <w:instrText xml:space="preserve"> PAGEREF _Toc231558266 \h </w:instrText>
            </w:r>
            <w:r>
              <w:rPr>
                <w:noProof/>
                <w:webHidden/>
              </w:rPr>
            </w:r>
            <w:r>
              <w:rPr>
                <w:noProof/>
                <w:webHidden/>
              </w:rPr>
              <w:fldChar w:fldCharType="separate"/>
            </w:r>
            <w:r>
              <w:rPr>
                <w:noProof/>
                <w:webHidden/>
              </w:rPr>
              <w:t>6</w:t>
            </w:r>
            <w:r>
              <w:rPr>
                <w:noProof/>
                <w:webHidden/>
              </w:rPr>
              <w:fldChar w:fldCharType="end"/>
            </w:r>
          </w:hyperlink>
        </w:p>
        <w:p w14:paraId="407D3898" w14:textId="394486D5"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7" w:history="1">
            <w:r w:rsidRPr="00F71FD8">
              <w:rPr>
                <w:rStyle w:val="Hyperkobling"/>
                <w:rFonts w:ascii="Calibri" w:hAnsi="Calibri" w:cs="Calibri"/>
                <w:noProof/>
                <w:lang w:val="nb-NO"/>
              </w:rPr>
              <w:t>8. Menneskerettigheter og arbeidsforhold i leverandørkjeden</w:t>
            </w:r>
            <w:r>
              <w:rPr>
                <w:noProof/>
                <w:webHidden/>
              </w:rPr>
              <w:tab/>
            </w:r>
            <w:r>
              <w:rPr>
                <w:noProof/>
                <w:webHidden/>
              </w:rPr>
              <w:fldChar w:fldCharType="begin"/>
            </w:r>
            <w:r>
              <w:rPr>
                <w:noProof/>
                <w:webHidden/>
              </w:rPr>
              <w:instrText xml:space="preserve"> PAGEREF _Toc231558267 \h </w:instrText>
            </w:r>
            <w:r>
              <w:rPr>
                <w:noProof/>
                <w:webHidden/>
              </w:rPr>
            </w:r>
            <w:r>
              <w:rPr>
                <w:noProof/>
                <w:webHidden/>
              </w:rPr>
              <w:fldChar w:fldCharType="separate"/>
            </w:r>
            <w:r>
              <w:rPr>
                <w:noProof/>
                <w:webHidden/>
              </w:rPr>
              <w:t>7</w:t>
            </w:r>
            <w:r>
              <w:rPr>
                <w:noProof/>
                <w:webHidden/>
              </w:rPr>
              <w:fldChar w:fldCharType="end"/>
            </w:r>
          </w:hyperlink>
        </w:p>
        <w:p w14:paraId="1EF102CD" w14:textId="283DB26A"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8" w:history="1">
            <w:r w:rsidRPr="00F71FD8">
              <w:rPr>
                <w:rStyle w:val="Hyperkobling"/>
                <w:rFonts w:ascii="Calibri" w:hAnsi="Calibri" w:cs="Calibri"/>
                <w:noProof/>
                <w:lang w:val="nb-NO"/>
              </w:rPr>
              <w:t>9. Sanksjoner og russisk involvering</w:t>
            </w:r>
            <w:r>
              <w:rPr>
                <w:noProof/>
                <w:webHidden/>
              </w:rPr>
              <w:tab/>
            </w:r>
            <w:r>
              <w:rPr>
                <w:noProof/>
                <w:webHidden/>
              </w:rPr>
              <w:fldChar w:fldCharType="begin"/>
            </w:r>
            <w:r>
              <w:rPr>
                <w:noProof/>
                <w:webHidden/>
              </w:rPr>
              <w:instrText xml:space="preserve"> PAGEREF _Toc231558268 \h </w:instrText>
            </w:r>
            <w:r>
              <w:rPr>
                <w:noProof/>
                <w:webHidden/>
              </w:rPr>
            </w:r>
            <w:r>
              <w:rPr>
                <w:noProof/>
                <w:webHidden/>
              </w:rPr>
              <w:fldChar w:fldCharType="separate"/>
            </w:r>
            <w:r>
              <w:rPr>
                <w:noProof/>
                <w:webHidden/>
              </w:rPr>
              <w:t>7</w:t>
            </w:r>
            <w:r>
              <w:rPr>
                <w:noProof/>
                <w:webHidden/>
              </w:rPr>
              <w:fldChar w:fldCharType="end"/>
            </w:r>
          </w:hyperlink>
        </w:p>
        <w:p w14:paraId="1F053550" w14:textId="2695EC53"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69" w:history="1">
            <w:r w:rsidRPr="00F71FD8">
              <w:rPr>
                <w:rStyle w:val="Hyperkobling"/>
                <w:rFonts w:ascii="Calibri" w:hAnsi="Calibri" w:cs="Calibri"/>
                <w:noProof/>
                <w:lang w:val="nb-NO"/>
              </w:rPr>
              <w:t>10. Kontraktsoppfølging, forsikring, mislighold og sanksjoner</w:t>
            </w:r>
            <w:r>
              <w:rPr>
                <w:noProof/>
                <w:webHidden/>
              </w:rPr>
              <w:tab/>
            </w:r>
            <w:r>
              <w:rPr>
                <w:noProof/>
                <w:webHidden/>
              </w:rPr>
              <w:fldChar w:fldCharType="begin"/>
            </w:r>
            <w:r>
              <w:rPr>
                <w:noProof/>
                <w:webHidden/>
              </w:rPr>
              <w:instrText xml:space="preserve"> PAGEREF _Toc231558269 \h </w:instrText>
            </w:r>
            <w:r>
              <w:rPr>
                <w:noProof/>
                <w:webHidden/>
              </w:rPr>
            </w:r>
            <w:r>
              <w:rPr>
                <w:noProof/>
                <w:webHidden/>
              </w:rPr>
              <w:fldChar w:fldCharType="separate"/>
            </w:r>
            <w:r>
              <w:rPr>
                <w:noProof/>
                <w:webHidden/>
              </w:rPr>
              <w:t>8</w:t>
            </w:r>
            <w:r>
              <w:rPr>
                <w:noProof/>
                <w:webHidden/>
              </w:rPr>
              <w:fldChar w:fldCharType="end"/>
            </w:r>
          </w:hyperlink>
        </w:p>
        <w:p w14:paraId="25DAF270" w14:textId="3E062E2D"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0" w:history="1">
            <w:r w:rsidRPr="00F71FD8">
              <w:rPr>
                <w:rStyle w:val="Hyperkobling"/>
                <w:rFonts w:ascii="Calibri" w:hAnsi="Calibri" w:cs="Calibri"/>
                <w:noProof/>
                <w:lang w:val="nb-NO"/>
              </w:rPr>
              <w:t>11. Endringer, opphør og tvister</w:t>
            </w:r>
            <w:r>
              <w:rPr>
                <w:noProof/>
                <w:webHidden/>
              </w:rPr>
              <w:tab/>
            </w:r>
            <w:r>
              <w:rPr>
                <w:noProof/>
                <w:webHidden/>
              </w:rPr>
              <w:fldChar w:fldCharType="begin"/>
            </w:r>
            <w:r>
              <w:rPr>
                <w:noProof/>
                <w:webHidden/>
              </w:rPr>
              <w:instrText xml:space="preserve"> PAGEREF _Toc231558270 \h </w:instrText>
            </w:r>
            <w:r>
              <w:rPr>
                <w:noProof/>
                <w:webHidden/>
              </w:rPr>
            </w:r>
            <w:r>
              <w:rPr>
                <w:noProof/>
                <w:webHidden/>
              </w:rPr>
              <w:fldChar w:fldCharType="separate"/>
            </w:r>
            <w:r>
              <w:rPr>
                <w:noProof/>
                <w:webHidden/>
              </w:rPr>
              <w:t>8</w:t>
            </w:r>
            <w:r>
              <w:rPr>
                <w:noProof/>
                <w:webHidden/>
              </w:rPr>
              <w:fldChar w:fldCharType="end"/>
            </w:r>
          </w:hyperlink>
        </w:p>
        <w:p w14:paraId="5B938B40" w14:textId="6FA64CB1"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1" w:history="1">
            <w:r w:rsidRPr="00F71FD8">
              <w:rPr>
                <w:rStyle w:val="Hyperkobling"/>
                <w:rFonts w:ascii="Calibri" w:hAnsi="Calibri" w:cs="Calibri"/>
                <w:noProof/>
              </w:rPr>
              <w:t>12. Bilagsoversikt</w:t>
            </w:r>
            <w:r>
              <w:rPr>
                <w:noProof/>
                <w:webHidden/>
              </w:rPr>
              <w:tab/>
            </w:r>
            <w:r>
              <w:rPr>
                <w:noProof/>
                <w:webHidden/>
              </w:rPr>
              <w:fldChar w:fldCharType="begin"/>
            </w:r>
            <w:r>
              <w:rPr>
                <w:noProof/>
                <w:webHidden/>
              </w:rPr>
              <w:instrText xml:space="preserve"> PAGEREF _Toc231558271 \h </w:instrText>
            </w:r>
            <w:r>
              <w:rPr>
                <w:noProof/>
                <w:webHidden/>
              </w:rPr>
            </w:r>
            <w:r>
              <w:rPr>
                <w:noProof/>
                <w:webHidden/>
              </w:rPr>
              <w:fldChar w:fldCharType="separate"/>
            </w:r>
            <w:r>
              <w:rPr>
                <w:noProof/>
                <w:webHidden/>
              </w:rPr>
              <w:t>9</w:t>
            </w:r>
            <w:r>
              <w:rPr>
                <w:noProof/>
                <w:webHidden/>
              </w:rPr>
              <w:fldChar w:fldCharType="end"/>
            </w:r>
          </w:hyperlink>
        </w:p>
        <w:p w14:paraId="46520AEA" w14:textId="78305613"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2" w:history="1">
            <w:r w:rsidRPr="00F71FD8">
              <w:rPr>
                <w:rStyle w:val="Hyperkobling"/>
                <w:rFonts w:ascii="Calibri" w:hAnsi="Calibri" w:cs="Calibri"/>
                <w:noProof/>
                <w:lang w:val="nb-NO"/>
              </w:rPr>
              <w:t>13. Signatur</w:t>
            </w:r>
            <w:r>
              <w:rPr>
                <w:noProof/>
                <w:webHidden/>
              </w:rPr>
              <w:tab/>
            </w:r>
            <w:r>
              <w:rPr>
                <w:noProof/>
                <w:webHidden/>
              </w:rPr>
              <w:fldChar w:fldCharType="begin"/>
            </w:r>
            <w:r>
              <w:rPr>
                <w:noProof/>
                <w:webHidden/>
              </w:rPr>
              <w:instrText xml:space="preserve"> PAGEREF _Toc231558272 \h </w:instrText>
            </w:r>
            <w:r>
              <w:rPr>
                <w:noProof/>
                <w:webHidden/>
              </w:rPr>
            </w:r>
            <w:r>
              <w:rPr>
                <w:noProof/>
                <w:webHidden/>
              </w:rPr>
              <w:fldChar w:fldCharType="separate"/>
            </w:r>
            <w:r>
              <w:rPr>
                <w:noProof/>
                <w:webHidden/>
              </w:rPr>
              <w:t>10</w:t>
            </w:r>
            <w:r>
              <w:rPr>
                <w:noProof/>
                <w:webHidden/>
              </w:rPr>
              <w:fldChar w:fldCharType="end"/>
            </w:r>
          </w:hyperlink>
        </w:p>
        <w:p w14:paraId="547985BA" w14:textId="017D185B"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3" w:history="1">
            <w:r w:rsidRPr="00F71FD8">
              <w:rPr>
                <w:rStyle w:val="Hyperkobling"/>
                <w:rFonts w:ascii="Calibri" w:hAnsi="Calibri" w:cs="Calibri"/>
                <w:noProof/>
                <w:lang w:val="nb-NO"/>
              </w:rPr>
              <w:t>Bilag 1 - Oppdragsgivere, kommuner, enheter og bestillingsberettigede</w:t>
            </w:r>
            <w:r>
              <w:rPr>
                <w:noProof/>
                <w:webHidden/>
              </w:rPr>
              <w:tab/>
            </w:r>
            <w:r>
              <w:rPr>
                <w:noProof/>
                <w:webHidden/>
              </w:rPr>
              <w:fldChar w:fldCharType="begin"/>
            </w:r>
            <w:r>
              <w:rPr>
                <w:noProof/>
                <w:webHidden/>
              </w:rPr>
              <w:instrText xml:space="preserve"> PAGEREF _Toc231558273 \h </w:instrText>
            </w:r>
            <w:r>
              <w:rPr>
                <w:noProof/>
                <w:webHidden/>
              </w:rPr>
            </w:r>
            <w:r>
              <w:rPr>
                <w:noProof/>
                <w:webHidden/>
              </w:rPr>
              <w:fldChar w:fldCharType="separate"/>
            </w:r>
            <w:r>
              <w:rPr>
                <w:noProof/>
                <w:webHidden/>
              </w:rPr>
              <w:t>11</w:t>
            </w:r>
            <w:r>
              <w:rPr>
                <w:noProof/>
                <w:webHidden/>
              </w:rPr>
              <w:fldChar w:fldCharType="end"/>
            </w:r>
          </w:hyperlink>
        </w:p>
        <w:p w14:paraId="550C1ECA" w14:textId="49B9F734"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4" w:history="1">
            <w:r w:rsidRPr="00F71FD8">
              <w:rPr>
                <w:rStyle w:val="Hyperkobling"/>
                <w:rFonts w:ascii="Calibri" w:hAnsi="Calibri" w:cs="Calibri"/>
                <w:noProof/>
                <w:lang w:val="nb-NO"/>
              </w:rPr>
              <w:t>Bilag 2A - Delkontrakt I - Arbeidstøy, teknisk drift og vedlikehold: krav, sortiment, priser og maksimalverdi</w:t>
            </w:r>
            <w:r>
              <w:rPr>
                <w:noProof/>
                <w:webHidden/>
              </w:rPr>
              <w:tab/>
            </w:r>
            <w:r>
              <w:rPr>
                <w:noProof/>
                <w:webHidden/>
              </w:rPr>
              <w:fldChar w:fldCharType="begin"/>
            </w:r>
            <w:r>
              <w:rPr>
                <w:noProof/>
                <w:webHidden/>
              </w:rPr>
              <w:instrText xml:space="preserve"> PAGEREF _Toc231558274 \h </w:instrText>
            </w:r>
            <w:r>
              <w:rPr>
                <w:noProof/>
                <w:webHidden/>
              </w:rPr>
            </w:r>
            <w:r>
              <w:rPr>
                <w:noProof/>
                <w:webHidden/>
              </w:rPr>
              <w:fldChar w:fldCharType="separate"/>
            </w:r>
            <w:r>
              <w:rPr>
                <w:noProof/>
                <w:webHidden/>
              </w:rPr>
              <w:t>11</w:t>
            </w:r>
            <w:r>
              <w:rPr>
                <w:noProof/>
                <w:webHidden/>
              </w:rPr>
              <w:fldChar w:fldCharType="end"/>
            </w:r>
          </w:hyperlink>
        </w:p>
        <w:p w14:paraId="4D060CA4" w14:textId="77D48C52"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5" w:history="1">
            <w:r w:rsidRPr="00F71FD8">
              <w:rPr>
                <w:rStyle w:val="Hyperkobling"/>
                <w:rFonts w:ascii="Calibri" w:hAnsi="Calibri" w:cs="Calibri"/>
                <w:noProof/>
                <w:lang w:val="nb-NO"/>
              </w:rPr>
              <w:t>Bilag 2B - Delkontrakt II - Arbeidstøy - Helse, omsorg og institusjon: krav, sortiment, priser og maksimalverdi</w:t>
            </w:r>
            <w:r>
              <w:rPr>
                <w:noProof/>
                <w:webHidden/>
              </w:rPr>
              <w:tab/>
            </w:r>
            <w:r>
              <w:rPr>
                <w:noProof/>
                <w:webHidden/>
              </w:rPr>
              <w:fldChar w:fldCharType="begin"/>
            </w:r>
            <w:r>
              <w:rPr>
                <w:noProof/>
                <w:webHidden/>
              </w:rPr>
              <w:instrText xml:space="preserve"> PAGEREF _Toc231558275 \h </w:instrText>
            </w:r>
            <w:r>
              <w:rPr>
                <w:noProof/>
                <w:webHidden/>
              </w:rPr>
            </w:r>
            <w:r>
              <w:rPr>
                <w:noProof/>
                <w:webHidden/>
              </w:rPr>
              <w:fldChar w:fldCharType="separate"/>
            </w:r>
            <w:r>
              <w:rPr>
                <w:noProof/>
                <w:webHidden/>
              </w:rPr>
              <w:t>12</w:t>
            </w:r>
            <w:r>
              <w:rPr>
                <w:noProof/>
                <w:webHidden/>
              </w:rPr>
              <w:fldChar w:fldCharType="end"/>
            </w:r>
          </w:hyperlink>
        </w:p>
        <w:p w14:paraId="7C1FC093" w14:textId="27C7266C"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6" w:history="1">
            <w:r w:rsidRPr="00F71FD8">
              <w:rPr>
                <w:rStyle w:val="Hyperkobling"/>
                <w:rFonts w:ascii="Calibri" w:hAnsi="Calibri" w:cs="Calibri"/>
                <w:noProof/>
                <w:lang w:val="nb-NO"/>
              </w:rPr>
              <w:t>Bilag 2C - Delkontrakt III - Arbeidstøy - Brann og redning: krav, sortiment, priser og maksimalverdi</w:t>
            </w:r>
            <w:r>
              <w:rPr>
                <w:noProof/>
                <w:webHidden/>
              </w:rPr>
              <w:tab/>
            </w:r>
            <w:r>
              <w:rPr>
                <w:noProof/>
                <w:webHidden/>
              </w:rPr>
              <w:fldChar w:fldCharType="begin"/>
            </w:r>
            <w:r>
              <w:rPr>
                <w:noProof/>
                <w:webHidden/>
              </w:rPr>
              <w:instrText xml:space="preserve"> PAGEREF _Toc231558276 \h </w:instrText>
            </w:r>
            <w:r>
              <w:rPr>
                <w:noProof/>
                <w:webHidden/>
              </w:rPr>
            </w:r>
            <w:r>
              <w:rPr>
                <w:noProof/>
                <w:webHidden/>
              </w:rPr>
              <w:fldChar w:fldCharType="separate"/>
            </w:r>
            <w:r>
              <w:rPr>
                <w:noProof/>
                <w:webHidden/>
              </w:rPr>
              <w:t>12</w:t>
            </w:r>
            <w:r>
              <w:rPr>
                <w:noProof/>
                <w:webHidden/>
              </w:rPr>
              <w:fldChar w:fldCharType="end"/>
            </w:r>
          </w:hyperlink>
        </w:p>
        <w:p w14:paraId="692BAECD" w14:textId="5C3DD509"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7" w:history="1">
            <w:r w:rsidRPr="00F71FD8">
              <w:rPr>
                <w:rStyle w:val="Hyperkobling"/>
                <w:rFonts w:ascii="Calibri" w:hAnsi="Calibri" w:cs="Calibri"/>
                <w:noProof/>
                <w:lang w:val="nb-NO"/>
              </w:rPr>
              <w:t>Bilag 2D - Delkontrakt IV - Fottøy: krav, sortiment, priser og maksimalverdi</w:t>
            </w:r>
            <w:r>
              <w:rPr>
                <w:noProof/>
                <w:webHidden/>
              </w:rPr>
              <w:tab/>
            </w:r>
            <w:r>
              <w:rPr>
                <w:noProof/>
                <w:webHidden/>
              </w:rPr>
              <w:fldChar w:fldCharType="begin"/>
            </w:r>
            <w:r>
              <w:rPr>
                <w:noProof/>
                <w:webHidden/>
              </w:rPr>
              <w:instrText xml:space="preserve"> PAGEREF _Toc231558277 \h </w:instrText>
            </w:r>
            <w:r>
              <w:rPr>
                <w:noProof/>
                <w:webHidden/>
              </w:rPr>
            </w:r>
            <w:r>
              <w:rPr>
                <w:noProof/>
                <w:webHidden/>
              </w:rPr>
              <w:fldChar w:fldCharType="separate"/>
            </w:r>
            <w:r>
              <w:rPr>
                <w:noProof/>
                <w:webHidden/>
              </w:rPr>
              <w:t>13</w:t>
            </w:r>
            <w:r>
              <w:rPr>
                <w:noProof/>
                <w:webHidden/>
              </w:rPr>
              <w:fldChar w:fldCharType="end"/>
            </w:r>
          </w:hyperlink>
        </w:p>
        <w:p w14:paraId="4BDDE1C9" w14:textId="0AF74C8F"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8" w:history="1">
            <w:r w:rsidRPr="00F71FD8">
              <w:rPr>
                <w:rStyle w:val="Hyperkobling"/>
                <w:rFonts w:ascii="Calibri" w:hAnsi="Calibri" w:cs="Calibri"/>
                <w:noProof/>
                <w:lang w:val="nb-NO"/>
              </w:rPr>
              <w:t>Bilag 2E - Delkontrakt V - Personlig verneutstyr (PVU): krav, sortiment, priser og maksimalverdi</w:t>
            </w:r>
            <w:r>
              <w:rPr>
                <w:noProof/>
                <w:webHidden/>
              </w:rPr>
              <w:tab/>
            </w:r>
            <w:r>
              <w:rPr>
                <w:noProof/>
                <w:webHidden/>
              </w:rPr>
              <w:fldChar w:fldCharType="begin"/>
            </w:r>
            <w:r>
              <w:rPr>
                <w:noProof/>
                <w:webHidden/>
              </w:rPr>
              <w:instrText xml:space="preserve"> PAGEREF _Toc231558278 \h </w:instrText>
            </w:r>
            <w:r>
              <w:rPr>
                <w:noProof/>
                <w:webHidden/>
              </w:rPr>
            </w:r>
            <w:r>
              <w:rPr>
                <w:noProof/>
                <w:webHidden/>
              </w:rPr>
              <w:fldChar w:fldCharType="separate"/>
            </w:r>
            <w:r>
              <w:rPr>
                <w:noProof/>
                <w:webHidden/>
              </w:rPr>
              <w:t>13</w:t>
            </w:r>
            <w:r>
              <w:rPr>
                <w:noProof/>
                <w:webHidden/>
              </w:rPr>
              <w:fldChar w:fldCharType="end"/>
            </w:r>
          </w:hyperlink>
        </w:p>
        <w:p w14:paraId="1A2BCAC4" w14:textId="6C8A1AEE"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79" w:history="1">
            <w:r w:rsidRPr="00F71FD8">
              <w:rPr>
                <w:rStyle w:val="Hyperkobling"/>
                <w:rFonts w:ascii="Calibri" w:hAnsi="Calibri" w:cs="Calibri"/>
                <w:noProof/>
                <w:lang w:val="nb-NO"/>
              </w:rPr>
              <w:t>Bilag 3 - Felles prisskjema/struktur og faktureringskrav</w:t>
            </w:r>
            <w:r>
              <w:rPr>
                <w:noProof/>
                <w:webHidden/>
              </w:rPr>
              <w:tab/>
            </w:r>
            <w:r>
              <w:rPr>
                <w:noProof/>
                <w:webHidden/>
              </w:rPr>
              <w:fldChar w:fldCharType="begin"/>
            </w:r>
            <w:r>
              <w:rPr>
                <w:noProof/>
                <w:webHidden/>
              </w:rPr>
              <w:instrText xml:space="preserve"> PAGEREF _Toc231558279 \h </w:instrText>
            </w:r>
            <w:r>
              <w:rPr>
                <w:noProof/>
                <w:webHidden/>
              </w:rPr>
            </w:r>
            <w:r>
              <w:rPr>
                <w:noProof/>
                <w:webHidden/>
              </w:rPr>
              <w:fldChar w:fldCharType="separate"/>
            </w:r>
            <w:r>
              <w:rPr>
                <w:noProof/>
                <w:webHidden/>
              </w:rPr>
              <w:t>14</w:t>
            </w:r>
            <w:r>
              <w:rPr>
                <w:noProof/>
                <w:webHidden/>
              </w:rPr>
              <w:fldChar w:fldCharType="end"/>
            </w:r>
          </w:hyperlink>
        </w:p>
        <w:p w14:paraId="1D0E8684" w14:textId="4474C856"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80" w:history="1">
            <w:r w:rsidRPr="00F71FD8">
              <w:rPr>
                <w:rStyle w:val="Hyperkobling"/>
                <w:rFonts w:ascii="Calibri" w:hAnsi="Calibri" w:cs="Calibri"/>
                <w:noProof/>
                <w:lang w:val="nb-NO"/>
              </w:rPr>
              <w:t>Bilag 4 - Bestilling, levering, retur, bytte og reklamasjon</w:t>
            </w:r>
            <w:r>
              <w:rPr>
                <w:noProof/>
                <w:webHidden/>
              </w:rPr>
              <w:tab/>
            </w:r>
            <w:r>
              <w:rPr>
                <w:noProof/>
                <w:webHidden/>
              </w:rPr>
              <w:fldChar w:fldCharType="begin"/>
            </w:r>
            <w:r>
              <w:rPr>
                <w:noProof/>
                <w:webHidden/>
              </w:rPr>
              <w:instrText xml:space="preserve"> PAGEREF _Toc231558280 \h </w:instrText>
            </w:r>
            <w:r>
              <w:rPr>
                <w:noProof/>
                <w:webHidden/>
              </w:rPr>
            </w:r>
            <w:r>
              <w:rPr>
                <w:noProof/>
                <w:webHidden/>
              </w:rPr>
              <w:fldChar w:fldCharType="separate"/>
            </w:r>
            <w:r>
              <w:rPr>
                <w:noProof/>
                <w:webHidden/>
              </w:rPr>
              <w:t>14</w:t>
            </w:r>
            <w:r>
              <w:rPr>
                <w:noProof/>
                <w:webHidden/>
              </w:rPr>
              <w:fldChar w:fldCharType="end"/>
            </w:r>
          </w:hyperlink>
        </w:p>
        <w:p w14:paraId="514B2A1A" w14:textId="73F35242"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81" w:history="1">
            <w:r w:rsidRPr="00F71FD8">
              <w:rPr>
                <w:rStyle w:val="Hyperkobling"/>
                <w:rFonts w:ascii="Calibri" w:hAnsi="Calibri" w:cs="Calibri"/>
                <w:noProof/>
                <w:lang w:val="nb-NO"/>
              </w:rPr>
              <w:t>Bilag 5 - Servicekrav, kontaktpersoner, møter og rapportering</w:t>
            </w:r>
            <w:r>
              <w:rPr>
                <w:noProof/>
                <w:webHidden/>
              </w:rPr>
              <w:tab/>
            </w:r>
            <w:r>
              <w:rPr>
                <w:noProof/>
                <w:webHidden/>
              </w:rPr>
              <w:fldChar w:fldCharType="begin"/>
            </w:r>
            <w:r>
              <w:rPr>
                <w:noProof/>
                <w:webHidden/>
              </w:rPr>
              <w:instrText xml:space="preserve"> PAGEREF _Toc231558281 \h </w:instrText>
            </w:r>
            <w:r>
              <w:rPr>
                <w:noProof/>
                <w:webHidden/>
              </w:rPr>
            </w:r>
            <w:r>
              <w:rPr>
                <w:noProof/>
                <w:webHidden/>
              </w:rPr>
              <w:fldChar w:fldCharType="separate"/>
            </w:r>
            <w:r>
              <w:rPr>
                <w:noProof/>
                <w:webHidden/>
              </w:rPr>
              <w:t>14</w:t>
            </w:r>
            <w:r>
              <w:rPr>
                <w:noProof/>
                <w:webHidden/>
              </w:rPr>
              <w:fldChar w:fldCharType="end"/>
            </w:r>
          </w:hyperlink>
        </w:p>
        <w:p w14:paraId="4B9B1178" w14:textId="2F907D66"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82" w:history="1">
            <w:r w:rsidRPr="00F71FD8">
              <w:rPr>
                <w:rStyle w:val="Hyperkobling"/>
                <w:rFonts w:ascii="Calibri" w:hAnsi="Calibri" w:cs="Calibri"/>
                <w:noProof/>
                <w:lang w:val="nb-NO"/>
              </w:rPr>
              <w:t>Bilag 6 - Prisregulering</w:t>
            </w:r>
            <w:r>
              <w:rPr>
                <w:noProof/>
                <w:webHidden/>
              </w:rPr>
              <w:tab/>
            </w:r>
            <w:r>
              <w:rPr>
                <w:noProof/>
                <w:webHidden/>
              </w:rPr>
              <w:fldChar w:fldCharType="begin"/>
            </w:r>
            <w:r>
              <w:rPr>
                <w:noProof/>
                <w:webHidden/>
              </w:rPr>
              <w:instrText xml:space="preserve"> PAGEREF _Toc231558282 \h </w:instrText>
            </w:r>
            <w:r>
              <w:rPr>
                <w:noProof/>
                <w:webHidden/>
              </w:rPr>
            </w:r>
            <w:r>
              <w:rPr>
                <w:noProof/>
                <w:webHidden/>
              </w:rPr>
              <w:fldChar w:fldCharType="separate"/>
            </w:r>
            <w:r>
              <w:rPr>
                <w:noProof/>
                <w:webHidden/>
              </w:rPr>
              <w:t>14</w:t>
            </w:r>
            <w:r>
              <w:rPr>
                <w:noProof/>
                <w:webHidden/>
              </w:rPr>
              <w:fldChar w:fldCharType="end"/>
            </w:r>
          </w:hyperlink>
        </w:p>
        <w:p w14:paraId="16FA0343" w14:textId="6776D5A6"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83" w:history="1">
            <w:r w:rsidRPr="00F71FD8">
              <w:rPr>
                <w:rStyle w:val="Hyperkobling"/>
                <w:rFonts w:ascii="Calibri" w:hAnsi="Calibri" w:cs="Calibri"/>
                <w:noProof/>
                <w:lang w:val="nb-NO"/>
              </w:rPr>
              <w:t>Bilag 7 - Sortimentsendringer og erstatningsprodukter</w:t>
            </w:r>
            <w:r>
              <w:rPr>
                <w:noProof/>
                <w:webHidden/>
              </w:rPr>
              <w:tab/>
            </w:r>
            <w:r>
              <w:rPr>
                <w:noProof/>
                <w:webHidden/>
              </w:rPr>
              <w:fldChar w:fldCharType="begin"/>
            </w:r>
            <w:r>
              <w:rPr>
                <w:noProof/>
                <w:webHidden/>
              </w:rPr>
              <w:instrText xml:space="preserve"> PAGEREF _Toc231558283 \h </w:instrText>
            </w:r>
            <w:r>
              <w:rPr>
                <w:noProof/>
                <w:webHidden/>
              </w:rPr>
            </w:r>
            <w:r>
              <w:rPr>
                <w:noProof/>
                <w:webHidden/>
              </w:rPr>
              <w:fldChar w:fldCharType="separate"/>
            </w:r>
            <w:r>
              <w:rPr>
                <w:noProof/>
                <w:webHidden/>
              </w:rPr>
              <w:t>14</w:t>
            </w:r>
            <w:r>
              <w:rPr>
                <w:noProof/>
                <w:webHidden/>
              </w:rPr>
              <w:fldChar w:fldCharType="end"/>
            </w:r>
          </w:hyperlink>
        </w:p>
        <w:p w14:paraId="105BCC94" w14:textId="7660F00C"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84" w:history="1">
            <w:r w:rsidRPr="00F71FD8">
              <w:rPr>
                <w:rStyle w:val="Hyperkobling"/>
                <w:rFonts w:ascii="Calibri" w:hAnsi="Calibri" w:cs="Calibri"/>
                <w:noProof/>
                <w:lang w:val="nb-NO"/>
              </w:rPr>
              <w:t>Bilag 8 - Klima-, miljø- og sirkularitetskrav</w:t>
            </w:r>
            <w:r>
              <w:rPr>
                <w:noProof/>
                <w:webHidden/>
              </w:rPr>
              <w:tab/>
            </w:r>
            <w:r>
              <w:rPr>
                <w:noProof/>
                <w:webHidden/>
              </w:rPr>
              <w:fldChar w:fldCharType="begin"/>
            </w:r>
            <w:r>
              <w:rPr>
                <w:noProof/>
                <w:webHidden/>
              </w:rPr>
              <w:instrText xml:space="preserve"> PAGEREF _Toc231558284 \h </w:instrText>
            </w:r>
            <w:r>
              <w:rPr>
                <w:noProof/>
                <w:webHidden/>
              </w:rPr>
            </w:r>
            <w:r>
              <w:rPr>
                <w:noProof/>
                <w:webHidden/>
              </w:rPr>
              <w:fldChar w:fldCharType="separate"/>
            </w:r>
            <w:r>
              <w:rPr>
                <w:noProof/>
                <w:webHidden/>
              </w:rPr>
              <w:t>14</w:t>
            </w:r>
            <w:r>
              <w:rPr>
                <w:noProof/>
                <w:webHidden/>
              </w:rPr>
              <w:fldChar w:fldCharType="end"/>
            </w:r>
          </w:hyperlink>
        </w:p>
        <w:p w14:paraId="2CC3F5D3" w14:textId="333CA779"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85" w:history="1">
            <w:r w:rsidRPr="00F71FD8">
              <w:rPr>
                <w:rStyle w:val="Hyperkobling"/>
                <w:rFonts w:ascii="Calibri" w:hAnsi="Calibri" w:cs="Calibri"/>
                <w:noProof/>
                <w:lang w:val="nb-NO"/>
              </w:rPr>
              <w:t>Bilag 9 - Menneskerettigheter og arbeidstakerrettigheter i leverandørkjeden</w:t>
            </w:r>
            <w:r>
              <w:rPr>
                <w:noProof/>
                <w:webHidden/>
              </w:rPr>
              <w:tab/>
            </w:r>
            <w:r>
              <w:rPr>
                <w:noProof/>
                <w:webHidden/>
              </w:rPr>
              <w:fldChar w:fldCharType="begin"/>
            </w:r>
            <w:r>
              <w:rPr>
                <w:noProof/>
                <w:webHidden/>
              </w:rPr>
              <w:instrText xml:space="preserve"> PAGEREF _Toc231558285 \h </w:instrText>
            </w:r>
            <w:r>
              <w:rPr>
                <w:noProof/>
                <w:webHidden/>
              </w:rPr>
            </w:r>
            <w:r>
              <w:rPr>
                <w:noProof/>
                <w:webHidden/>
              </w:rPr>
              <w:fldChar w:fldCharType="separate"/>
            </w:r>
            <w:r>
              <w:rPr>
                <w:noProof/>
                <w:webHidden/>
              </w:rPr>
              <w:t>14</w:t>
            </w:r>
            <w:r>
              <w:rPr>
                <w:noProof/>
                <w:webHidden/>
              </w:rPr>
              <w:fldChar w:fldCharType="end"/>
            </w:r>
          </w:hyperlink>
        </w:p>
        <w:p w14:paraId="74BA71FF" w14:textId="2A0BAC9C" w:rsidR="00F0771B" w:rsidRDefault="00F0771B">
          <w:pPr>
            <w:pStyle w:val="INNH1"/>
            <w:tabs>
              <w:tab w:val="right" w:leader="dot" w:pos="10302"/>
            </w:tabs>
            <w:rPr>
              <w:rFonts w:asciiTheme="minorHAnsi" w:eastAsiaTheme="minorEastAsia" w:hAnsiTheme="minorHAnsi"/>
              <w:noProof/>
              <w:kern w:val="2"/>
              <w:sz w:val="24"/>
              <w:szCs w:val="24"/>
              <w:lang w:val="nb-NO" w:eastAsia="nb-NO"/>
              <w14:ligatures w14:val="standardContextual"/>
            </w:rPr>
          </w:pPr>
          <w:hyperlink w:anchor="_Toc231558286" w:history="1">
            <w:r w:rsidRPr="00F71FD8">
              <w:rPr>
                <w:rStyle w:val="Hyperkobling"/>
                <w:rFonts w:ascii="Calibri" w:hAnsi="Calibri" w:cs="Calibri"/>
                <w:noProof/>
                <w:lang w:val="nb-NO"/>
              </w:rPr>
              <w:t>Bilag 10 - Særlige vilkår/endringer</w:t>
            </w:r>
            <w:r>
              <w:rPr>
                <w:noProof/>
                <w:webHidden/>
              </w:rPr>
              <w:tab/>
            </w:r>
            <w:r>
              <w:rPr>
                <w:noProof/>
                <w:webHidden/>
              </w:rPr>
              <w:fldChar w:fldCharType="begin"/>
            </w:r>
            <w:r>
              <w:rPr>
                <w:noProof/>
                <w:webHidden/>
              </w:rPr>
              <w:instrText xml:space="preserve"> PAGEREF _Toc231558286 \h </w:instrText>
            </w:r>
            <w:r>
              <w:rPr>
                <w:noProof/>
                <w:webHidden/>
              </w:rPr>
            </w:r>
            <w:r>
              <w:rPr>
                <w:noProof/>
                <w:webHidden/>
              </w:rPr>
              <w:fldChar w:fldCharType="separate"/>
            </w:r>
            <w:r>
              <w:rPr>
                <w:noProof/>
                <w:webHidden/>
              </w:rPr>
              <w:t>14</w:t>
            </w:r>
            <w:r>
              <w:rPr>
                <w:noProof/>
                <w:webHidden/>
              </w:rPr>
              <w:fldChar w:fldCharType="end"/>
            </w:r>
          </w:hyperlink>
        </w:p>
        <w:p w14:paraId="328098C1" w14:textId="2FB43561" w:rsidR="00350095" w:rsidRPr="00F0771B" w:rsidRDefault="001B69A9">
          <w:pPr>
            <w:rPr>
              <w:rFonts w:ascii="Calibri" w:hAnsi="Calibri" w:cs="Calibri"/>
            </w:rPr>
          </w:pPr>
          <w:r w:rsidRPr="00F0771B">
            <w:rPr>
              <w:rFonts w:ascii="Calibri" w:hAnsi="Calibri" w:cs="Calibri"/>
              <w:b/>
              <w:bCs/>
            </w:rPr>
            <w:lastRenderedPageBreak/>
            <w:fldChar w:fldCharType="end"/>
          </w:r>
        </w:p>
      </w:sdtContent>
    </w:sdt>
    <w:p w14:paraId="0A70F843" w14:textId="77777777" w:rsidR="00350095" w:rsidRPr="00F0771B" w:rsidRDefault="005839CA">
      <w:pPr>
        <w:pStyle w:val="Overskrift1"/>
        <w:rPr>
          <w:rFonts w:ascii="Calibri" w:hAnsi="Calibri" w:cs="Calibri"/>
          <w:lang w:val="nb-NO"/>
        </w:rPr>
      </w:pPr>
      <w:bookmarkStart w:id="0" w:name="_Toc231558249"/>
      <w:r w:rsidRPr="00F0771B">
        <w:rPr>
          <w:rFonts w:ascii="Calibri" w:hAnsi="Calibri" w:cs="Calibri"/>
          <w:lang w:val="nb-NO"/>
        </w:rPr>
        <w:t>1. Partene og avtalens grunnlag</w:t>
      </w:r>
      <w:bookmarkEnd w:id="0"/>
    </w:p>
    <w:p w14:paraId="2AF0D525" w14:textId="09ADDB46" w:rsidR="00350095" w:rsidRPr="00F0771B" w:rsidRDefault="005839CA">
      <w:pPr>
        <w:rPr>
          <w:rFonts w:ascii="Calibri" w:hAnsi="Calibri" w:cs="Calibri"/>
          <w:lang w:val="nb-NO"/>
        </w:rPr>
      </w:pPr>
      <w:r w:rsidRPr="00F0771B">
        <w:rPr>
          <w:rFonts w:ascii="Calibri" w:hAnsi="Calibri" w:cs="Calibri"/>
          <w:lang w:val="nb-NO"/>
        </w:rPr>
        <w:t xml:space="preserve">Denne rammeavtalen inngås mellom </w:t>
      </w:r>
      <w:r w:rsidR="002E4819">
        <w:rPr>
          <w:rFonts w:ascii="Calibri" w:hAnsi="Calibri" w:cs="Calibri"/>
          <w:sz w:val="17"/>
          <w:lang w:val="nb-NO"/>
        </w:rPr>
        <w:t>f</w:t>
      </w:r>
      <w:r w:rsidR="002E4819">
        <w:rPr>
          <w:rFonts w:ascii="Calibri" w:hAnsi="Calibri" w:cs="Calibri"/>
          <w:sz w:val="17"/>
          <w:lang w:val="nb-NO"/>
        </w:rPr>
        <w:t>ellesenheten for anskaffelser i Gjøvikregionen</w:t>
      </w:r>
      <w:r w:rsidR="002E4819" w:rsidRPr="00F0771B">
        <w:rPr>
          <w:rFonts w:ascii="Calibri" w:hAnsi="Calibri" w:cs="Calibri"/>
          <w:lang w:val="nb-NO"/>
        </w:rPr>
        <w:t xml:space="preserve"> </w:t>
      </w:r>
      <w:r w:rsidRPr="00F0771B">
        <w:rPr>
          <w:rFonts w:ascii="Calibri" w:hAnsi="Calibri" w:cs="Calibri"/>
          <w:lang w:val="nb-NO"/>
        </w:rPr>
        <w:t>på vegne av kommunene angitt i bilag 1, heretter samlet kalt Oppdragsgiver, og den leverandøren som tildeles én eller flere delkontrakter, heretter kalt Leverandøren.</w:t>
      </w:r>
    </w:p>
    <w:p w14:paraId="742DA5C2" w14:textId="77777777" w:rsidR="00350095" w:rsidRPr="00F0771B" w:rsidRDefault="005839CA">
      <w:pPr>
        <w:rPr>
          <w:rFonts w:ascii="Calibri" w:hAnsi="Calibri" w:cs="Calibri"/>
          <w:lang w:val="nb-NO"/>
        </w:rPr>
      </w:pPr>
      <w:r w:rsidRPr="00F0771B">
        <w:rPr>
          <w:rFonts w:ascii="Calibri" w:hAnsi="Calibri" w:cs="Calibri"/>
          <w:lang w:val="nb-NO"/>
        </w:rPr>
        <w:t>Rammeavtalen er én samlet avtale som omfatter fem delkontrakter. Hvilke delkontrakter Leverandøren er tildelt, og hvilke priser, krav, sortiment, estimert verdi og maksimalverdi som gjelder for hver delkontrakt, fremgår av bilag 2A-2E og leverandørens tilbud.</w:t>
      </w:r>
    </w:p>
    <w:p w14:paraId="163D01F5" w14:textId="77777777" w:rsidR="00350095" w:rsidRPr="00F0771B" w:rsidRDefault="005839CA">
      <w:pPr>
        <w:pStyle w:val="Overskrift2"/>
        <w:rPr>
          <w:rFonts w:ascii="Calibri" w:hAnsi="Calibri" w:cs="Calibri"/>
          <w:lang w:val="nb-NO"/>
        </w:rPr>
      </w:pPr>
      <w:bookmarkStart w:id="1" w:name="_Toc231558250"/>
      <w:r w:rsidRPr="00F0771B">
        <w:rPr>
          <w:rFonts w:ascii="Calibri" w:hAnsi="Calibri" w:cs="Calibri"/>
          <w:lang w:val="nb-NO"/>
        </w:rPr>
        <w:t>1.1 Kontraktsdokumentenes rangordning</w:t>
      </w:r>
      <w:bookmarkEnd w:id="1"/>
    </w:p>
    <w:p w14:paraId="3D80DEDC" w14:textId="77777777" w:rsidR="00350095" w:rsidRPr="00F0771B" w:rsidRDefault="005839CA">
      <w:pPr>
        <w:rPr>
          <w:rFonts w:ascii="Calibri" w:hAnsi="Calibri" w:cs="Calibri"/>
          <w:lang w:val="nb-NO"/>
        </w:rPr>
      </w:pPr>
      <w:r w:rsidRPr="00F0771B">
        <w:rPr>
          <w:rFonts w:ascii="Calibri" w:hAnsi="Calibri" w:cs="Calibri"/>
          <w:b/>
          <w:lang w:val="nb-NO"/>
        </w:rPr>
        <w:t xml:space="preserve">1. </w:t>
      </w:r>
      <w:r w:rsidRPr="00F0771B">
        <w:rPr>
          <w:rFonts w:ascii="Calibri" w:hAnsi="Calibri" w:cs="Calibri"/>
          <w:lang w:val="nb-NO"/>
        </w:rPr>
        <w:t>Signert rammeavtaledokument.</w:t>
      </w:r>
    </w:p>
    <w:p w14:paraId="13F26302" w14:textId="77777777" w:rsidR="00350095" w:rsidRPr="00F0771B" w:rsidRDefault="005839CA">
      <w:pPr>
        <w:rPr>
          <w:rFonts w:ascii="Calibri" w:hAnsi="Calibri" w:cs="Calibri"/>
          <w:lang w:val="nb-NO"/>
        </w:rPr>
      </w:pPr>
      <w:r w:rsidRPr="00F0771B">
        <w:rPr>
          <w:rFonts w:ascii="Calibri" w:hAnsi="Calibri" w:cs="Calibri"/>
          <w:b/>
          <w:lang w:val="nb-NO"/>
        </w:rPr>
        <w:t xml:space="preserve">2. </w:t>
      </w:r>
      <w:r w:rsidRPr="00F0771B">
        <w:rPr>
          <w:rFonts w:ascii="Calibri" w:hAnsi="Calibri" w:cs="Calibri"/>
          <w:lang w:val="nb-NO"/>
        </w:rPr>
        <w:t>Bilag 1-10, herunder delkontraktsbilag 2A-2E for tildelte delkontrakter.</w:t>
      </w:r>
    </w:p>
    <w:p w14:paraId="54CD0956" w14:textId="77777777" w:rsidR="00350095" w:rsidRPr="00F0771B" w:rsidRDefault="005839CA">
      <w:pPr>
        <w:rPr>
          <w:rFonts w:ascii="Calibri" w:hAnsi="Calibri" w:cs="Calibri"/>
          <w:lang w:val="nb-NO"/>
        </w:rPr>
      </w:pPr>
      <w:r w:rsidRPr="00F0771B">
        <w:rPr>
          <w:rFonts w:ascii="Calibri" w:hAnsi="Calibri" w:cs="Calibri"/>
          <w:b/>
          <w:lang w:val="nb-NO"/>
        </w:rPr>
        <w:t xml:space="preserve">3. </w:t>
      </w:r>
      <w:r w:rsidRPr="00F0771B">
        <w:rPr>
          <w:rFonts w:ascii="Calibri" w:hAnsi="Calibri" w:cs="Calibri"/>
          <w:lang w:val="nb-NO"/>
        </w:rPr>
        <w:t>Kunngjøring og konkurransegrunnlag med vedlegg.</w:t>
      </w:r>
    </w:p>
    <w:p w14:paraId="58EBF844" w14:textId="77777777" w:rsidR="00350095" w:rsidRPr="00F0771B" w:rsidRDefault="005839CA">
      <w:pPr>
        <w:rPr>
          <w:rFonts w:ascii="Calibri" w:hAnsi="Calibri" w:cs="Calibri"/>
          <w:lang w:val="nb-NO"/>
        </w:rPr>
      </w:pPr>
      <w:r w:rsidRPr="00F0771B">
        <w:rPr>
          <w:rFonts w:ascii="Calibri" w:hAnsi="Calibri" w:cs="Calibri"/>
          <w:b/>
          <w:lang w:val="nb-NO"/>
        </w:rPr>
        <w:t xml:space="preserve">4. </w:t>
      </w:r>
      <w:r w:rsidRPr="00F0771B">
        <w:rPr>
          <w:rFonts w:ascii="Calibri" w:hAnsi="Calibri" w:cs="Calibri"/>
          <w:lang w:val="nb-NO"/>
        </w:rPr>
        <w:t>Spørsmål/svar, rettelser og eventuelle presiseringer publisert i KGV.</w:t>
      </w:r>
    </w:p>
    <w:p w14:paraId="6FA0223D" w14:textId="77777777" w:rsidR="00350095" w:rsidRPr="00F0771B" w:rsidRDefault="005839CA">
      <w:pPr>
        <w:rPr>
          <w:rFonts w:ascii="Calibri" w:hAnsi="Calibri" w:cs="Calibri"/>
          <w:lang w:val="nb-NO"/>
        </w:rPr>
      </w:pPr>
      <w:r w:rsidRPr="00F0771B">
        <w:rPr>
          <w:rFonts w:ascii="Calibri" w:hAnsi="Calibri" w:cs="Calibri"/>
          <w:b/>
          <w:lang w:val="nb-NO"/>
        </w:rPr>
        <w:t xml:space="preserve">5. </w:t>
      </w:r>
      <w:r w:rsidRPr="00F0771B">
        <w:rPr>
          <w:rFonts w:ascii="Calibri" w:hAnsi="Calibri" w:cs="Calibri"/>
          <w:lang w:val="nb-NO"/>
        </w:rPr>
        <w:t>Leverandørens tilbud, inkludert prisskjema, produktdokumentasjon, forpliktelseserklæringer og avklaringer.</w:t>
      </w:r>
    </w:p>
    <w:p w14:paraId="6D4E80AF" w14:textId="77777777" w:rsidR="00350095" w:rsidRPr="00F0771B" w:rsidRDefault="005839CA">
      <w:pPr>
        <w:rPr>
          <w:rFonts w:ascii="Calibri" w:hAnsi="Calibri" w:cs="Calibri"/>
          <w:lang w:val="nb-NO"/>
        </w:rPr>
      </w:pPr>
      <w:r w:rsidRPr="00F0771B">
        <w:rPr>
          <w:rFonts w:ascii="Calibri" w:hAnsi="Calibri" w:cs="Calibri"/>
          <w:b/>
          <w:lang w:val="nb-NO"/>
        </w:rPr>
        <w:t xml:space="preserve">6. </w:t>
      </w:r>
      <w:r w:rsidRPr="00F0771B">
        <w:rPr>
          <w:rFonts w:ascii="Calibri" w:hAnsi="Calibri" w:cs="Calibri"/>
          <w:lang w:val="nb-NO"/>
        </w:rPr>
        <w:t>Senere skriftlige endringer signert av partene.</w:t>
      </w:r>
    </w:p>
    <w:p w14:paraId="7AD37EC2" w14:textId="4E414316" w:rsidR="00676BC2" w:rsidRPr="00F0771B" w:rsidRDefault="005839CA">
      <w:pPr>
        <w:rPr>
          <w:rFonts w:ascii="Calibri" w:hAnsi="Calibri" w:cs="Calibri"/>
          <w:lang w:val="nb-NO"/>
        </w:rPr>
      </w:pPr>
      <w:r w:rsidRPr="00F0771B">
        <w:rPr>
          <w:rFonts w:ascii="Calibri" w:hAnsi="Calibri" w:cs="Calibri"/>
          <w:lang w:val="nb-NO"/>
        </w:rPr>
        <w:t>Ved motstrid går dokumentet med høyest rang foran, med mindre annet er uttrykkelig avtalt skriftlig og endringen er lovlig innenfor anskaffelsesregelverket.</w:t>
      </w:r>
    </w:p>
    <w:p w14:paraId="73CC5712" w14:textId="57CFDBE2" w:rsidR="00676BC2" w:rsidRPr="00F0771B" w:rsidRDefault="005839CA" w:rsidP="00676BC2">
      <w:pPr>
        <w:pStyle w:val="Overskrift2"/>
        <w:rPr>
          <w:rFonts w:ascii="Calibri" w:hAnsi="Calibri" w:cs="Calibri"/>
        </w:rPr>
      </w:pPr>
      <w:bookmarkStart w:id="2" w:name="_Toc231558251"/>
      <w:r w:rsidRPr="00F0771B">
        <w:rPr>
          <w:rFonts w:ascii="Calibri" w:hAnsi="Calibri" w:cs="Calibri"/>
        </w:rPr>
        <w:t xml:space="preserve">1.2 </w:t>
      </w:r>
      <w:proofErr w:type="spellStart"/>
      <w:r w:rsidRPr="00F0771B">
        <w:rPr>
          <w:rFonts w:ascii="Calibri" w:hAnsi="Calibri" w:cs="Calibri"/>
        </w:rPr>
        <w:t>Definisjoner</w:t>
      </w:r>
      <w:bookmarkEnd w:id="2"/>
      <w:proofErr w:type="spellEnd"/>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5156"/>
        <w:gridCol w:w="5156"/>
      </w:tblGrid>
      <w:tr w:rsidR="00350095" w:rsidRPr="00F0771B" w14:paraId="773FC008" w14:textId="77777777">
        <w:tc>
          <w:tcPr>
            <w:tcW w:w="5156" w:type="dxa"/>
            <w:shd w:val="clear" w:color="auto" w:fill="D9EAF7"/>
          </w:tcPr>
          <w:p w14:paraId="10E2C56F" w14:textId="77777777" w:rsidR="00350095" w:rsidRPr="00F0771B" w:rsidRDefault="005839CA">
            <w:pPr>
              <w:rPr>
                <w:rFonts w:ascii="Calibri" w:hAnsi="Calibri" w:cs="Calibri"/>
              </w:rPr>
            </w:pPr>
            <w:proofErr w:type="spellStart"/>
            <w:r w:rsidRPr="00F0771B">
              <w:rPr>
                <w:rFonts w:ascii="Calibri" w:hAnsi="Calibri" w:cs="Calibri"/>
                <w:b/>
                <w:sz w:val="17"/>
              </w:rPr>
              <w:t>Begrep</w:t>
            </w:r>
            <w:proofErr w:type="spellEnd"/>
          </w:p>
        </w:tc>
        <w:tc>
          <w:tcPr>
            <w:tcW w:w="5156" w:type="dxa"/>
            <w:shd w:val="clear" w:color="auto" w:fill="D9EAF7"/>
          </w:tcPr>
          <w:p w14:paraId="66BCE23A" w14:textId="77777777" w:rsidR="00350095" w:rsidRPr="00F0771B" w:rsidRDefault="005839CA">
            <w:pPr>
              <w:rPr>
                <w:rFonts w:ascii="Calibri" w:hAnsi="Calibri" w:cs="Calibri"/>
              </w:rPr>
            </w:pPr>
            <w:proofErr w:type="spellStart"/>
            <w:r w:rsidRPr="00F0771B">
              <w:rPr>
                <w:rFonts w:ascii="Calibri" w:hAnsi="Calibri" w:cs="Calibri"/>
                <w:b/>
                <w:sz w:val="17"/>
              </w:rPr>
              <w:t>Betydning</w:t>
            </w:r>
            <w:proofErr w:type="spellEnd"/>
          </w:p>
        </w:tc>
      </w:tr>
      <w:tr w:rsidR="00350095" w:rsidRPr="002E4819" w14:paraId="6535E58D" w14:textId="77777777">
        <w:tc>
          <w:tcPr>
            <w:tcW w:w="5156" w:type="dxa"/>
          </w:tcPr>
          <w:p w14:paraId="63B6E180" w14:textId="77777777" w:rsidR="00350095" w:rsidRPr="00F0771B" w:rsidRDefault="005839CA">
            <w:pPr>
              <w:rPr>
                <w:rFonts w:ascii="Calibri" w:hAnsi="Calibri" w:cs="Calibri"/>
              </w:rPr>
            </w:pPr>
            <w:proofErr w:type="spellStart"/>
            <w:r w:rsidRPr="00F0771B">
              <w:rPr>
                <w:rFonts w:ascii="Calibri" w:hAnsi="Calibri" w:cs="Calibri"/>
                <w:b/>
                <w:sz w:val="17"/>
              </w:rPr>
              <w:t>Rammeavtale</w:t>
            </w:r>
            <w:proofErr w:type="spellEnd"/>
          </w:p>
        </w:tc>
        <w:tc>
          <w:tcPr>
            <w:tcW w:w="5156" w:type="dxa"/>
          </w:tcPr>
          <w:p w14:paraId="79F5C93B" w14:textId="77777777" w:rsidR="00350095" w:rsidRPr="00F0771B" w:rsidRDefault="005839CA">
            <w:pPr>
              <w:rPr>
                <w:rFonts w:ascii="Calibri" w:hAnsi="Calibri" w:cs="Calibri"/>
                <w:lang w:val="nb-NO"/>
              </w:rPr>
            </w:pPr>
            <w:r w:rsidRPr="00F0771B">
              <w:rPr>
                <w:rFonts w:ascii="Calibri" w:hAnsi="Calibri" w:cs="Calibri"/>
                <w:sz w:val="17"/>
                <w:lang w:val="nb-NO"/>
              </w:rPr>
              <w:t>Avtale som fastsetter vilkår for fremtidige kjøp/avrop i avtaleperioden.</w:t>
            </w:r>
          </w:p>
        </w:tc>
      </w:tr>
      <w:tr w:rsidR="00350095" w:rsidRPr="002E4819" w14:paraId="47F8FEB2" w14:textId="77777777">
        <w:tc>
          <w:tcPr>
            <w:tcW w:w="5156" w:type="dxa"/>
          </w:tcPr>
          <w:p w14:paraId="5FB43BA5" w14:textId="77777777" w:rsidR="00350095" w:rsidRPr="00F0771B" w:rsidRDefault="005839CA">
            <w:pPr>
              <w:rPr>
                <w:rFonts w:ascii="Calibri" w:hAnsi="Calibri" w:cs="Calibri"/>
              </w:rPr>
            </w:pPr>
            <w:proofErr w:type="spellStart"/>
            <w:r w:rsidRPr="00F0771B">
              <w:rPr>
                <w:rFonts w:ascii="Calibri" w:hAnsi="Calibri" w:cs="Calibri"/>
                <w:b/>
                <w:sz w:val="17"/>
              </w:rPr>
              <w:t>Delkontrakt</w:t>
            </w:r>
            <w:proofErr w:type="spellEnd"/>
          </w:p>
        </w:tc>
        <w:tc>
          <w:tcPr>
            <w:tcW w:w="5156" w:type="dxa"/>
          </w:tcPr>
          <w:p w14:paraId="20611896" w14:textId="77777777" w:rsidR="00350095" w:rsidRPr="00F0771B" w:rsidRDefault="005839CA">
            <w:pPr>
              <w:rPr>
                <w:rFonts w:ascii="Calibri" w:hAnsi="Calibri" w:cs="Calibri"/>
                <w:lang w:val="nb-NO"/>
              </w:rPr>
            </w:pPr>
            <w:r w:rsidRPr="00F0771B">
              <w:rPr>
                <w:rFonts w:ascii="Calibri" w:hAnsi="Calibri" w:cs="Calibri"/>
                <w:sz w:val="17"/>
                <w:lang w:val="nb-NO"/>
              </w:rPr>
              <w:t xml:space="preserve">En av fem </w:t>
            </w:r>
            <w:proofErr w:type="spellStart"/>
            <w:r w:rsidRPr="00F0771B">
              <w:rPr>
                <w:rFonts w:ascii="Calibri" w:hAnsi="Calibri" w:cs="Calibri"/>
                <w:sz w:val="17"/>
                <w:lang w:val="nb-NO"/>
              </w:rPr>
              <w:t>kontraktsdeler</w:t>
            </w:r>
            <w:proofErr w:type="spellEnd"/>
            <w:r w:rsidRPr="00F0771B">
              <w:rPr>
                <w:rFonts w:ascii="Calibri" w:hAnsi="Calibri" w:cs="Calibri"/>
                <w:sz w:val="17"/>
                <w:lang w:val="nb-NO"/>
              </w:rPr>
              <w:t xml:space="preserve"> i konkurransen. Hver delkontrakt reguleres i eget delkontraktsbilag.</w:t>
            </w:r>
          </w:p>
        </w:tc>
      </w:tr>
      <w:tr w:rsidR="00350095" w:rsidRPr="002E4819" w14:paraId="1D7ADC5C" w14:textId="77777777">
        <w:tc>
          <w:tcPr>
            <w:tcW w:w="5156" w:type="dxa"/>
          </w:tcPr>
          <w:p w14:paraId="364FC217" w14:textId="77777777" w:rsidR="00350095" w:rsidRPr="00F0771B" w:rsidRDefault="005839CA">
            <w:pPr>
              <w:rPr>
                <w:rFonts w:ascii="Calibri" w:hAnsi="Calibri" w:cs="Calibri"/>
              </w:rPr>
            </w:pPr>
            <w:proofErr w:type="spellStart"/>
            <w:r w:rsidRPr="00F0771B">
              <w:rPr>
                <w:rFonts w:ascii="Calibri" w:hAnsi="Calibri" w:cs="Calibri"/>
                <w:b/>
                <w:sz w:val="17"/>
              </w:rPr>
              <w:t>Delkontraktsbilag</w:t>
            </w:r>
            <w:proofErr w:type="spellEnd"/>
          </w:p>
        </w:tc>
        <w:tc>
          <w:tcPr>
            <w:tcW w:w="5156" w:type="dxa"/>
          </w:tcPr>
          <w:p w14:paraId="2CD5B483" w14:textId="77777777" w:rsidR="00350095" w:rsidRPr="00F0771B" w:rsidRDefault="005839CA">
            <w:pPr>
              <w:rPr>
                <w:rFonts w:ascii="Calibri" w:hAnsi="Calibri" w:cs="Calibri"/>
                <w:lang w:val="nb-NO"/>
              </w:rPr>
            </w:pPr>
            <w:r w:rsidRPr="00F0771B">
              <w:rPr>
                <w:rFonts w:ascii="Calibri" w:hAnsi="Calibri" w:cs="Calibri"/>
                <w:sz w:val="17"/>
                <w:lang w:val="nb-NO"/>
              </w:rPr>
              <w:t>Bilag 2A-2E med krav, sortiment, priser, estimert verdi, maksimalverdi og eventuelle særlige forhold for den enkelte delkontrakt.</w:t>
            </w:r>
          </w:p>
        </w:tc>
      </w:tr>
      <w:tr w:rsidR="00350095" w:rsidRPr="002E4819" w14:paraId="3092B070" w14:textId="77777777">
        <w:tc>
          <w:tcPr>
            <w:tcW w:w="5156" w:type="dxa"/>
          </w:tcPr>
          <w:p w14:paraId="0D6475F0" w14:textId="77777777" w:rsidR="00350095" w:rsidRPr="00F0771B" w:rsidRDefault="005839CA">
            <w:pPr>
              <w:rPr>
                <w:rFonts w:ascii="Calibri" w:hAnsi="Calibri" w:cs="Calibri"/>
              </w:rPr>
            </w:pPr>
            <w:proofErr w:type="spellStart"/>
            <w:r w:rsidRPr="00F0771B">
              <w:rPr>
                <w:rFonts w:ascii="Calibri" w:hAnsi="Calibri" w:cs="Calibri"/>
                <w:b/>
                <w:sz w:val="17"/>
              </w:rPr>
              <w:t>Avrop</w:t>
            </w:r>
            <w:proofErr w:type="spellEnd"/>
          </w:p>
        </w:tc>
        <w:tc>
          <w:tcPr>
            <w:tcW w:w="5156" w:type="dxa"/>
          </w:tcPr>
          <w:p w14:paraId="620D3AB9" w14:textId="77777777" w:rsidR="00350095" w:rsidRPr="00F0771B" w:rsidRDefault="005839CA">
            <w:pPr>
              <w:rPr>
                <w:rFonts w:ascii="Calibri" w:hAnsi="Calibri" w:cs="Calibri"/>
                <w:lang w:val="nb-NO"/>
              </w:rPr>
            </w:pPr>
            <w:r w:rsidRPr="00F0771B">
              <w:rPr>
                <w:rFonts w:ascii="Calibri" w:hAnsi="Calibri" w:cs="Calibri"/>
                <w:sz w:val="17"/>
                <w:lang w:val="nb-NO"/>
              </w:rPr>
              <w:t>Bestilling foretatt under rammeavtalen av bestillingsberettiget enhet.</w:t>
            </w:r>
          </w:p>
        </w:tc>
      </w:tr>
      <w:tr w:rsidR="00350095" w:rsidRPr="002E4819" w14:paraId="682F73A7" w14:textId="77777777">
        <w:tc>
          <w:tcPr>
            <w:tcW w:w="5156" w:type="dxa"/>
          </w:tcPr>
          <w:p w14:paraId="06877B61" w14:textId="77777777" w:rsidR="00350095" w:rsidRPr="00F0771B" w:rsidRDefault="005839CA">
            <w:pPr>
              <w:rPr>
                <w:rFonts w:ascii="Calibri" w:hAnsi="Calibri" w:cs="Calibri"/>
              </w:rPr>
            </w:pPr>
            <w:proofErr w:type="spellStart"/>
            <w:r w:rsidRPr="00F0771B">
              <w:rPr>
                <w:rFonts w:ascii="Calibri" w:hAnsi="Calibri" w:cs="Calibri"/>
                <w:b/>
                <w:sz w:val="17"/>
              </w:rPr>
              <w:t>Avtalesortiment</w:t>
            </w:r>
            <w:proofErr w:type="spellEnd"/>
          </w:p>
        </w:tc>
        <w:tc>
          <w:tcPr>
            <w:tcW w:w="5156" w:type="dxa"/>
          </w:tcPr>
          <w:p w14:paraId="1694DEAE" w14:textId="77777777" w:rsidR="00350095" w:rsidRPr="00F0771B" w:rsidRDefault="005839CA">
            <w:pPr>
              <w:rPr>
                <w:rFonts w:ascii="Calibri" w:hAnsi="Calibri" w:cs="Calibri"/>
                <w:lang w:val="nb-NO"/>
              </w:rPr>
            </w:pPr>
            <w:r w:rsidRPr="00F0771B">
              <w:rPr>
                <w:rFonts w:ascii="Calibri" w:hAnsi="Calibri" w:cs="Calibri"/>
                <w:sz w:val="17"/>
                <w:lang w:val="nb-NO"/>
              </w:rPr>
              <w:t>Varer, størrelser, tilbehør og tjenester som er omfattet av tildelt delkontrakt og prisskjema.</w:t>
            </w:r>
          </w:p>
        </w:tc>
      </w:tr>
      <w:tr w:rsidR="00350095" w:rsidRPr="002E4819" w14:paraId="73CCFE0B" w14:textId="77777777">
        <w:tc>
          <w:tcPr>
            <w:tcW w:w="5156" w:type="dxa"/>
          </w:tcPr>
          <w:p w14:paraId="7F74C194" w14:textId="77777777" w:rsidR="00350095" w:rsidRPr="00F0771B" w:rsidRDefault="005839CA">
            <w:pPr>
              <w:rPr>
                <w:rFonts w:ascii="Calibri" w:hAnsi="Calibri" w:cs="Calibri"/>
              </w:rPr>
            </w:pPr>
            <w:proofErr w:type="spellStart"/>
            <w:r w:rsidRPr="00F0771B">
              <w:rPr>
                <w:rFonts w:ascii="Calibri" w:hAnsi="Calibri" w:cs="Calibri"/>
                <w:b/>
                <w:sz w:val="17"/>
              </w:rPr>
              <w:t>Maksimalverdi</w:t>
            </w:r>
            <w:proofErr w:type="spellEnd"/>
          </w:p>
        </w:tc>
        <w:tc>
          <w:tcPr>
            <w:tcW w:w="5156" w:type="dxa"/>
          </w:tcPr>
          <w:p w14:paraId="3D334AE5" w14:textId="77777777" w:rsidR="00350095" w:rsidRPr="00F0771B" w:rsidRDefault="005839CA">
            <w:pPr>
              <w:rPr>
                <w:rFonts w:ascii="Calibri" w:hAnsi="Calibri" w:cs="Calibri"/>
                <w:lang w:val="nb-NO"/>
              </w:rPr>
            </w:pPr>
            <w:r w:rsidRPr="00F0771B">
              <w:rPr>
                <w:rFonts w:ascii="Calibri" w:hAnsi="Calibri" w:cs="Calibri"/>
                <w:sz w:val="17"/>
                <w:lang w:val="nb-NO"/>
              </w:rPr>
              <w:t>Øvre økonomiske ramme for avrop. Både samlet maksimalverdi og maksimalverdi per delkontrakt skal respekteres.</w:t>
            </w:r>
          </w:p>
        </w:tc>
      </w:tr>
      <w:tr w:rsidR="00350095" w:rsidRPr="002E4819" w14:paraId="555BD3F2" w14:textId="77777777">
        <w:tc>
          <w:tcPr>
            <w:tcW w:w="5156" w:type="dxa"/>
          </w:tcPr>
          <w:p w14:paraId="1A3AD772" w14:textId="77777777" w:rsidR="00350095" w:rsidRPr="00F0771B" w:rsidRDefault="005839CA">
            <w:pPr>
              <w:rPr>
                <w:rFonts w:ascii="Calibri" w:hAnsi="Calibri" w:cs="Calibri"/>
              </w:rPr>
            </w:pPr>
            <w:r w:rsidRPr="00F0771B">
              <w:rPr>
                <w:rFonts w:ascii="Calibri" w:hAnsi="Calibri" w:cs="Calibri"/>
                <w:b/>
                <w:sz w:val="17"/>
              </w:rPr>
              <w:t>E-</w:t>
            </w:r>
            <w:proofErr w:type="spellStart"/>
            <w:r w:rsidRPr="00F0771B">
              <w:rPr>
                <w:rFonts w:ascii="Calibri" w:hAnsi="Calibri" w:cs="Calibri"/>
                <w:b/>
                <w:sz w:val="17"/>
              </w:rPr>
              <w:t>handel</w:t>
            </w:r>
            <w:proofErr w:type="spellEnd"/>
          </w:p>
        </w:tc>
        <w:tc>
          <w:tcPr>
            <w:tcW w:w="5156" w:type="dxa"/>
          </w:tcPr>
          <w:p w14:paraId="5E67F62C" w14:textId="77777777" w:rsidR="00350095" w:rsidRPr="00F0771B" w:rsidRDefault="005839CA">
            <w:pPr>
              <w:rPr>
                <w:rFonts w:ascii="Calibri" w:hAnsi="Calibri" w:cs="Calibri"/>
                <w:lang w:val="nb-NO"/>
              </w:rPr>
            </w:pPr>
            <w:r w:rsidRPr="00F0771B">
              <w:rPr>
                <w:rFonts w:ascii="Calibri" w:hAnsi="Calibri" w:cs="Calibri"/>
                <w:sz w:val="17"/>
                <w:lang w:val="nb-NO"/>
              </w:rPr>
              <w:t>Oppdragsgivers elektroniske bestillingsløsning, herunder katalog, punch-</w:t>
            </w:r>
            <w:proofErr w:type="spellStart"/>
            <w:r w:rsidRPr="00F0771B">
              <w:rPr>
                <w:rFonts w:ascii="Calibri" w:hAnsi="Calibri" w:cs="Calibri"/>
                <w:sz w:val="17"/>
                <w:lang w:val="nb-NO"/>
              </w:rPr>
              <w:t>out</w:t>
            </w:r>
            <w:proofErr w:type="spellEnd"/>
            <w:r w:rsidRPr="00F0771B">
              <w:rPr>
                <w:rFonts w:ascii="Calibri" w:hAnsi="Calibri" w:cs="Calibri"/>
                <w:sz w:val="17"/>
                <w:lang w:val="nb-NO"/>
              </w:rPr>
              <w:t>, nettbutikk eller integrasjon der dette etableres.</w:t>
            </w:r>
          </w:p>
        </w:tc>
      </w:tr>
    </w:tbl>
    <w:p w14:paraId="72E2566D" w14:textId="69958921" w:rsidR="0088629B" w:rsidRPr="00F0771B" w:rsidRDefault="0088629B" w:rsidP="0088629B">
      <w:pPr>
        <w:pStyle w:val="Overskrift2"/>
        <w:rPr>
          <w:rFonts w:ascii="Calibri" w:hAnsi="Calibri" w:cs="Calibri"/>
          <w:lang w:val="nb-NO"/>
        </w:rPr>
      </w:pPr>
      <w:bookmarkStart w:id="3" w:name="_Toc231558252"/>
      <w:r w:rsidRPr="00F0771B">
        <w:rPr>
          <w:rFonts w:ascii="Calibri" w:hAnsi="Calibri" w:cs="Calibri"/>
          <w:lang w:val="nb-NO"/>
        </w:rPr>
        <w:t xml:space="preserve">1.3 </w:t>
      </w:r>
      <w:r w:rsidR="00F0771B" w:rsidRPr="002E4819">
        <w:rPr>
          <w:rFonts w:ascii="Calibri" w:hAnsi="Calibri" w:cs="Calibri"/>
          <w:lang w:val="nb-NO"/>
        </w:rPr>
        <w:t>Kommunenes selvstendige ansvar og hefteforhold</w:t>
      </w:r>
      <w:bookmarkEnd w:id="3"/>
    </w:p>
    <w:p w14:paraId="20E7DE01" w14:textId="77777777" w:rsidR="00623437" w:rsidRPr="00F0771B" w:rsidRDefault="00623437" w:rsidP="00623437">
      <w:pPr>
        <w:rPr>
          <w:rFonts w:ascii="Calibri" w:hAnsi="Calibri" w:cs="Calibri"/>
          <w:lang w:val="nb-NO"/>
        </w:rPr>
      </w:pPr>
      <w:r w:rsidRPr="00F0771B">
        <w:rPr>
          <w:rFonts w:ascii="Calibri" w:hAnsi="Calibri" w:cs="Calibri"/>
          <w:lang w:val="nb-NO"/>
        </w:rPr>
        <w:t>Rammeavtalen er inngått av Gjøvik kommune fellesenhet anskaffelser på vegne av kommunene angitt i bilag 1. Den enkelte kommune er selv ansvarlig for egne avrop, bestillinger, mottak, reklamasjoner og betalinger. Kommunene hefter ikke solidarisk for hverandres forpliktelser, med mindre dette er særskilt og skriftlig avtalt.</w:t>
      </w:r>
    </w:p>
    <w:p w14:paraId="32DA0086" w14:textId="014D817E" w:rsidR="00623437" w:rsidRPr="00F0771B" w:rsidRDefault="00623437" w:rsidP="00623437">
      <w:pPr>
        <w:rPr>
          <w:rFonts w:ascii="Calibri" w:hAnsi="Calibri" w:cs="Calibri"/>
          <w:lang w:val="nb-NO"/>
        </w:rPr>
      </w:pPr>
      <w:r w:rsidRPr="00F0771B">
        <w:rPr>
          <w:rFonts w:ascii="Calibri" w:hAnsi="Calibri" w:cs="Calibri"/>
          <w:lang w:val="nb-NO"/>
        </w:rPr>
        <w:t>Leverandøren skal fakturere den kommunen eller enheten som har foretatt avropet, og krav knyttet til betaling, leveranse, reklamasjon eller mislighold skal rettes mot den aktuelle kommunen/enheten som avropet gjelder.</w:t>
      </w:r>
    </w:p>
    <w:p w14:paraId="3EDEBC36" w14:textId="70AE899E" w:rsidR="00350095" w:rsidRPr="00F0771B" w:rsidRDefault="005839CA">
      <w:pPr>
        <w:pStyle w:val="Overskrift1"/>
        <w:rPr>
          <w:rFonts w:ascii="Calibri" w:hAnsi="Calibri" w:cs="Calibri"/>
          <w:lang w:val="nb-NO"/>
        </w:rPr>
      </w:pPr>
      <w:bookmarkStart w:id="4" w:name="_Toc231558253"/>
      <w:r w:rsidRPr="00F0771B">
        <w:rPr>
          <w:rFonts w:ascii="Calibri" w:hAnsi="Calibri" w:cs="Calibri"/>
          <w:lang w:val="nb-NO"/>
        </w:rPr>
        <w:lastRenderedPageBreak/>
        <w:t>2. Avtalens modell: én samlet avtale med fem delkontraktsbilag</w:t>
      </w:r>
      <w:bookmarkEnd w:id="4"/>
    </w:p>
    <w:p w14:paraId="01E74088" w14:textId="77777777" w:rsidR="00350095" w:rsidRPr="00F0771B" w:rsidRDefault="005839CA">
      <w:pPr>
        <w:rPr>
          <w:rFonts w:ascii="Calibri" w:hAnsi="Calibri" w:cs="Calibri"/>
          <w:lang w:val="nb-NO"/>
        </w:rPr>
      </w:pPr>
      <w:r w:rsidRPr="00F0771B">
        <w:rPr>
          <w:rFonts w:ascii="Calibri" w:hAnsi="Calibri" w:cs="Calibri"/>
          <w:lang w:val="nb-NO"/>
        </w:rPr>
        <w:t>Avtalen er strukturert som én felles rammeavtale med felles juridiske og kommersielle vilkår for alle kommuner og alle tildelte delkontrakter. Delkontraktspesifikke forhold reguleres i bilag 2A-2E.</w:t>
      </w:r>
    </w:p>
    <w:p w14:paraId="1FA35DE0" w14:textId="77777777" w:rsidR="00350095" w:rsidRPr="00F0771B" w:rsidRDefault="005839CA">
      <w:pPr>
        <w:rPr>
          <w:rFonts w:ascii="Calibri" w:hAnsi="Calibri" w:cs="Calibri"/>
          <w:lang w:val="nb-NO"/>
        </w:rPr>
      </w:pPr>
      <w:r w:rsidRPr="00F0771B">
        <w:rPr>
          <w:rFonts w:ascii="Calibri" w:hAnsi="Calibri" w:cs="Calibri"/>
          <w:lang w:val="nb-NO"/>
        </w:rPr>
        <w:t>Leverandøren kan tildeles én eller flere delkontrakter. Leverandøren forplikter seg bare for de delkontraktene Leverandøren er tildelt og som fremgår av utfylt/signert delkontraktsbilag. For tildelte delkontrakter skal Leverandøren levere samtlige varelinjer og oppfylle alle krav som følger av delkontraktsbilaget, kravspesifikasjonen og tilbudet.</w:t>
      </w:r>
    </w:p>
    <w:p w14:paraId="59552441" w14:textId="77777777" w:rsidR="00350095" w:rsidRPr="00F0771B" w:rsidRDefault="005839CA">
      <w:pPr>
        <w:pStyle w:val="Overskrift2"/>
        <w:rPr>
          <w:rFonts w:ascii="Calibri" w:hAnsi="Calibri" w:cs="Calibri"/>
        </w:rPr>
      </w:pPr>
      <w:bookmarkStart w:id="5" w:name="_Toc231558254"/>
      <w:r w:rsidRPr="00F0771B">
        <w:rPr>
          <w:rFonts w:ascii="Calibri" w:hAnsi="Calibri" w:cs="Calibri"/>
        </w:rPr>
        <w:t xml:space="preserve">2.1 </w:t>
      </w:r>
      <w:proofErr w:type="spellStart"/>
      <w:r w:rsidRPr="00F0771B">
        <w:rPr>
          <w:rFonts w:ascii="Calibri" w:hAnsi="Calibri" w:cs="Calibri"/>
        </w:rPr>
        <w:t>Oversikt</w:t>
      </w:r>
      <w:proofErr w:type="spellEnd"/>
      <w:r w:rsidRPr="00F0771B">
        <w:rPr>
          <w:rFonts w:ascii="Calibri" w:hAnsi="Calibri" w:cs="Calibri"/>
        </w:rPr>
        <w:t xml:space="preserve"> over </w:t>
      </w:r>
      <w:proofErr w:type="spellStart"/>
      <w:r w:rsidRPr="00F0771B">
        <w:rPr>
          <w:rFonts w:ascii="Calibri" w:hAnsi="Calibri" w:cs="Calibri"/>
        </w:rPr>
        <w:t>delkontrakter</w:t>
      </w:r>
      <w:proofErr w:type="spellEnd"/>
      <w:r w:rsidRPr="00F0771B">
        <w:rPr>
          <w:rFonts w:ascii="Calibri" w:hAnsi="Calibri" w:cs="Calibri"/>
        </w:rPr>
        <w:t xml:space="preserve"> </w:t>
      </w:r>
      <w:proofErr w:type="spellStart"/>
      <w:r w:rsidRPr="00F0771B">
        <w:rPr>
          <w:rFonts w:ascii="Calibri" w:hAnsi="Calibri" w:cs="Calibri"/>
        </w:rPr>
        <w:t>og</w:t>
      </w:r>
      <w:proofErr w:type="spellEnd"/>
      <w:r w:rsidRPr="00F0771B">
        <w:rPr>
          <w:rFonts w:ascii="Calibri" w:hAnsi="Calibri" w:cs="Calibri"/>
        </w:rPr>
        <w:t xml:space="preserve"> </w:t>
      </w:r>
      <w:proofErr w:type="spellStart"/>
      <w:r w:rsidRPr="00F0771B">
        <w:rPr>
          <w:rFonts w:ascii="Calibri" w:hAnsi="Calibri" w:cs="Calibri"/>
        </w:rPr>
        <w:t>verdi</w:t>
      </w:r>
      <w:bookmarkEnd w:id="5"/>
      <w:proofErr w:type="spellEnd"/>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1719"/>
        <w:gridCol w:w="1719"/>
        <w:gridCol w:w="1719"/>
        <w:gridCol w:w="1719"/>
        <w:gridCol w:w="1719"/>
        <w:gridCol w:w="1719"/>
      </w:tblGrid>
      <w:tr w:rsidR="00350095" w:rsidRPr="00F0771B" w14:paraId="0961FDB8" w14:textId="77777777">
        <w:tc>
          <w:tcPr>
            <w:tcW w:w="1719" w:type="dxa"/>
            <w:shd w:val="clear" w:color="auto" w:fill="D9EAF7"/>
          </w:tcPr>
          <w:p w14:paraId="325CC634" w14:textId="77777777" w:rsidR="00350095" w:rsidRPr="00F0771B" w:rsidRDefault="005839CA">
            <w:pPr>
              <w:rPr>
                <w:rFonts w:ascii="Calibri" w:hAnsi="Calibri" w:cs="Calibri"/>
              </w:rPr>
            </w:pPr>
            <w:proofErr w:type="spellStart"/>
            <w:r w:rsidRPr="00F0771B">
              <w:rPr>
                <w:rFonts w:ascii="Calibri" w:hAnsi="Calibri" w:cs="Calibri"/>
                <w:b/>
                <w:sz w:val="17"/>
              </w:rPr>
              <w:t>Bilag</w:t>
            </w:r>
            <w:proofErr w:type="spellEnd"/>
          </w:p>
        </w:tc>
        <w:tc>
          <w:tcPr>
            <w:tcW w:w="1719" w:type="dxa"/>
            <w:shd w:val="clear" w:color="auto" w:fill="D9EAF7"/>
          </w:tcPr>
          <w:p w14:paraId="2C2C84A5" w14:textId="77777777" w:rsidR="00350095" w:rsidRPr="00F0771B" w:rsidRDefault="005839CA">
            <w:pPr>
              <w:rPr>
                <w:rFonts w:ascii="Calibri" w:hAnsi="Calibri" w:cs="Calibri"/>
              </w:rPr>
            </w:pPr>
            <w:proofErr w:type="spellStart"/>
            <w:r w:rsidRPr="00F0771B">
              <w:rPr>
                <w:rFonts w:ascii="Calibri" w:hAnsi="Calibri" w:cs="Calibri"/>
                <w:b/>
                <w:sz w:val="17"/>
              </w:rPr>
              <w:t>Delkontrakt</w:t>
            </w:r>
            <w:proofErr w:type="spellEnd"/>
          </w:p>
        </w:tc>
        <w:tc>
          <w:tcPr>
            <w:tcW w:w="1719" w:type="dxa"/>
            <w:shd w:val="clear" w:color="auto" w:fill="D9EAF7"/>
          </w:tcPr>
          <w:p w14:paraId="42E979EB" w14:textId="77777777" w:rsidR="00350095" w:rsidRPr="00F0771B" w:rsidRDefault="005839CA">
            <w:pPr>
              <w:rPr>
                <w:rFonts w:ascii="Calibri" w:hAnsi="Calibri" w:cs="Calibri"/>
              </w:rPr>
            </w:pPr>
            <w:r w:rsidRPr="00F0771B">
              <w:rPr>
                <w:rFonts w:ascii="Calibri" w:hAnsi="Calibri" w:cs="Calibri"/>
                <w:b/>
                <w:sz w:val="17"/>
              </w:rPr>
              <w:t xml:space="preserve">Kort </w:t>
            </w:r>
            <w:proofErr w:type="spellStart"/>
            <w:r w:rsidRPr="00F0771B">
              <w:rPr>
                <w:rFonts w:ascii="Calibri" w:hAnsi="Calibri" w:cs="Calibri"/>
                <w:b/>
                <w:sz w:val="17"/>
              </w:rPr>
              <w:t>beskrivelse</w:t>
            </w:r>
            <w:proofErr w:type="spellEnd"/>
          </w:p>
        </w:tc>
        <w:tc>
          <w:tcPr>
            <w:tcW w:w="1719" w:type="dxa"/>
            <w:shd w:val="clear" w:color="auto" w:fill="D9EAF7"/>
          </w:tcPr>
          <w:p w14:paraId="11F70D42" w14:textId="77777777" w:rsidR="00350095" w:rsidRPr="00F0771B" w:rsidRDefault="005839CA">
            <w:pPr>
              <w:rPr>
                <w:rFonts w:ascii="Calibri" w:hAnsi="Calibri" w:cs="Calibri"/>
              </w:rPr>
            </w:pPr>
            <w:proofErr w:type="spellStart"/>
            <w:r w:rsidRPr="00F0771B">
              <w:rPr>
                <w:rFonts w:ascii="Calibri" w:hAnsi="Calibri" w:cs="Calibri"/>
                <w:b/>
                <w:sz w:val="17"/>
              </w:rPr>
              <w:t>Avropsmodell</w:t>
            </w:r>
            <w:proofErr w:type="spellEnd"/>
          </w:p>
        </w:tc>
        <w:tc>
          <w:tcPr>
            <w:tcW w:w="1719" w:type="dxa"/>
            <w:shd w:val="clear" w:color="auto" w:fill="D9EAF7"/>
          </w:tcPr>
          <w:p w14:paraId="4DC44B22" w14:textId="77777777" w:rsidR="00350095" w:rsidRPr="00F0771B" w:rsidRDefault="005839CA">
            <w:pPr>
              <w:rPr>
                <w:rFonts w:ascii="Calibri" w:hAnsi="Calibri" w:cs="Calibri"/>
              </w:rPr>
            </w:pPr>
            <w:proofErr w:type="spellStart"/>
            <w:r w:rsidRPr="00F0771B">
              <w:rPr>
                <w:rFonts w:ascii="Calibri" w:hAnsi="Calibri" w:cs="Calibri"/>
                <w:b/>
                <w:sz w:val="17"/>
              </w:rPr>
              <w:t>Estimert</w:t>
            </w:r>
            <w:proofErr w:type="spellEnd"/>
            <w:r w:rsidRPr="00F0771B">
              <w:rPr>
                <w:rFonts w:ascii="Calibri" w:hAnsi="Calibri" w:cs="Calibri"/>
                <w:b/>
                <w:sz w:val="17"/>
              </w:rPr>
              <w:t xml:space="preserve"> </w:t>
            </w:r>
            <w:proofErr w:type="spellStart"/>
            <w:r w:rsidRPr="00F0771B">
              <w:rPr>
                <w:rFonts w:ascii="Calibri" w:hAnsi="Calibri" w:cs="Calibri"/>
                <w:b/>
                <w:sz w:val="17"/>
              </w:rPr>
              <w:t>verdi</w:t>
            </w:r>
            <w:proofErr w:type="spellEnd"/>
          </w:p>
        </w:tc>
        <w:tc>
          <w:tcPr>
            <w:tcW w:w="1719" w:type="dxa"/>
            <w:shd w:val="clear" w:color="auto" w:fill="D9EAF7"/>
          </w:tcPr>
          <w:p w14:paraId="7E832CFE" w14:textId="77777777" w:rsidR="00350095" w:rsidRPr="00F0771B" w:rsidRDefault="005839CA">
            <w:pPr>
              <w:rPr>
                <w:rFonts w:ascii="Calibri" w:hAnsi="Calibri" w:cs="Calibri"/>
              </w:rPr>
            </w:pPr>
            <w:proofErr w:type="spellStart"/>
            <w:r w:rsidRPr="00F0771B">
              <w:rPr>
                <w:rFonts w:ascii="Calibri" w:hAnsi="Calibri" w:cs="Calibri"/>
                <w:b/>
                <w:sz w:val="17"/>
              </w:rPr>
              <w:t>Maksimalverdi</w:t>
            </w:r>
            <w:proofErr w:type="spellEnd"/>
          </w:p>
        </w:tc>
      </w:tr>
      <w:tr w:rsidR="00350095" w:rsidRPr="00F0771B" w14:paraId="4C8101F7" w14:textId="77777777">
        <w:tc>
          <w:tcPr>
            <w:tcW w:w="1719" w:type="dxa"/>
          </w:tcPr>
          <w:p w14:paraId="0F4F2F9F" w14:textId="77777777" w:rsidR="00350095" w:rsidRPr="00F0771B" w:rsidRDefault="005839CA">
            <w:pPr>
              <w:rPr>
                <w:rFonts w:ascii="Calibri" w:hAnsi="Calibri" w:cs="Calibri"/>
              </w:rPr>
            </w:pPr>
            <w:r w:rsidRPr="00F0771B">
              <w:rPr>
                <w:rFonts w:ascii="Calibri" w:hAnsi="Calibri" w:cs="Calibri"/>
                <w:b/>
                <w:sz w:val="17"/>
              </w:rPr>
              <w:t>2A</w:t>
            </w:r>
          </w:p>
        </w:tc>
        <w:tc>
          <w:tcPr>
            <w:tcW w:w="1719" w:type="dxa"/>
          </w:tcPr>
          <w:p w14:paraId="6BE2ADF1" w14:textId="77777777" w:rsidR="00350095" w:rsidRPr="00F0771B" w:rsidRDefault="005839CA">
            <w:pPr>
              <w:rPr>
                <w:rFonts w:ascii="Calibri" w:hAnsi="Calibri" w:cs="Calibri"/>
              </w:rPr>
            </w:pPr>
            <w:proofErr w:type="spellStart"/>
            <w:r w:rsidRPr="00F0771B">
              <w:rPr>
                <w:rFonts w:ascii="Calibri" w:hAnsi="Calibri" w:cs="Calibri"/>
                <w:b/>
                <w:sz w:val="17"/>
              </w:rPr>
              <w:t>Delkontrakt</w:t>
            </w:r>
            <w:proofErr w:type="spellEnd"/>
            <w:r w:rsidRPr="00F0771B">
              <w:rPr>
                <w:rFonts w:ascii="Calibri" w:hAnsi="Calibri" w:cs="Calibri"/>
                <w:b/>
                <w:sz w:val="17"/>
              </w:rPr>
              <w:t xml:space="preserve"> I</w:t>
            </w:r>
          </w:p>
        </w:tc>
        <w:tc>
          <w:tcPr>
            <w:tcW w:w="1719" w:type="dxa"/>
          </w:tcPr>
          <w:p w14:paraId="7237E5D1" w14:textId="77777777" w:rsidR="00350095" w:rsidRPr="00F0771B" w:rsidRDefault="005839CA">
            <w:pPr>
              <w:rPr>
                <w:rFonts w:ascii="Calibri" w:hAnsi="Calibri" w:cs="Calibri"/>
                <w:lang w:val="nb-NO"/>
              </w:rPr>
            </w:pPr>
            <w:r w:rsidRPr="00F0771B">
              <w:rPr>
                <w:rFonts w:ascii="Calibri" w:hAnsi="Calibri" w:cs="Calibri"/>
                <w:sz w:val="17"/>
                <w:lang w:val="nb-NO"/>
              </w:rPr>
              <w:t>Arbeidstøy og tilhørende produkter til teknisk drift, vedlikehold, renhold og øvrige brukergrupper som utfører fysisk arbeid under varierende arbeidsforhold.</w:t>
            </w:r>
          </w:p>
        </w:tc>
        <w:tc>
          <w:tcPr>
            <w:tcW w:w="1719" w:type="dxa"/>
          </w:tcPr>
          <w:p w14:paraId="65787916" w14:textId="77777777" w:rsidR="00350095" w:rsidRPr="00F0771B" w:rsidRDefault="005839CA">
            <w:pPr>
              <w:rPr>
                <w:rFonts w:ascii="Calibri" w:hAnsi="Calibri" w:cs="Calibri"/>
              </w:rPr>
            </w:pPr>
            <w:proofErr w:type="spellStart"/>
            <w:r w:rsidRPr="00F0771B">
              <w:rPr>
                <w:rFonts w:ascii="Calibri" w:hAnsi="Calibri" w:cs="Calibri"/>
                <w:sz w:val="17"/>
              </w:rPr>
              <w:t>Direkte</w:t>
            </w:r>
            <w:proofErr w:type="spellEnd"/>
            <w:r w:rsidRPr="00F0771B">
              <w:rPr>
                <w:rFonts w:ascii="Calibri" w:hAnsi="Calibri" w:cs="Calibri"/>
                <w:sz w:val="17"/>
              </w:rPr>
              <w:t xml:space="preserve"> </w:t>
            </w:r>
            <w:proofErr w:type="spellStart"/>
            <w:r w:rsidRPr="00F0771B">
              <w:rPr>
                <w:rFonts w:ascii="Calibri" w:hAnsi="Calibri" w:cs="Calibri"/>
                <w:sz w:val="17"/>
              </w:rPr>
              <w:t>avrop</w:t>
            </w:r>
            <w:proofErr w:type="spellEnd"/>
          </w:p>
        </w:tc>
        <w:tc>
          <w:tcPr>
            <w:tcW w:w="1719" w:type="dxa"/>
          </w:tcPr>
          <w:p w14:paraId="59CA2C10" w14:textId="77777777" w:rsidR="00350095" w:rsidRPr="00F0771B" w:rsidRDefault="005839CA">
            <w:pPr>
              <w:rPr>
                <w:rFonts w:ascii="Calibri" w:hAnsi="Calibri" w:cs="Calibri"/>
              </w:rPr>
            </w:pPr>
            <w:r w:rsidRPr="00F0771B">
              <w:rPr>
                <w:rFonts w:ascii="Calibri" w:hAnsi="Calibri" w:cs="Calibri"/>
                <w:sz w:val="17"/>
              </w:rPr>
              <w:t>NOK 10 000 000</w:t>
            </w:r>
          </w:p>
        </w:tc>
        <w:tc>
          <w:tcPr>
            <w:tcW w:w="1719" w:type="dxa"/>
          </w:tcPr>
          <w:p w14:paraId="3C09514E" w14:textId="77777777" w:rsidR="00350095" w:rsidRPr="00F0771B" w:rsidRDefault="005839CA">
            <w:pPr>
              <w:rPr>
                <w:rFonts w:ascii="Calibri" w:hAnsi="Calibri" w:cs="Calibri"/>
              </w:rPr>
            </w:pPr>
            <w:r w:rsidRPr="00F0771B">
              <w:rPr>
                <w:rFonts w:ascii="Calibri" w:hAnsi="Calibri" w:cs="Calibri"/>
                <w:sz w:val="17"/>
              </w:rPr>
              <w:t>NOK 14 800 000</w:t>
            </w:r>
          </w:p>
        </w:tc>
      </w:tr>
      <w:tr w:rsidR="00350095" w:rsidRPr="00F0771B" w14:paraId="711C9C05" w14:textId="77777777">
        <w:tc>
          <w:tcPr>
            <w:tcW w:w="1719" w:type="dxa"/>
          </w:tcPr>
          <w:p w14:paraId="0C353866" w14:textId="77777777" w:rsidR="00350095" w:rsidRPr="00F0771B" w:rsidRDefault="005839CA">
            <w:pPr>
              <w:rPr>
                <w:rFonts w:ascii="Calibri" w:hAnsi="Calibri" w:cs="Calibri"/>
              </w:rPr>
            </w:pPr>
            <w:r w:rsidRPr="00F0771B">
              <w:rPr>
                <w:rFonts w:ascii="Calibri" w:hAnsi="Calibri" w:cs="Calibri"/>
                <w:b/>
                <w:sz w:val="17"/>
              </w:rPr>
              <w:t>2B</w:t>
            </w:r>
          </w:p>
        </w:tc>
        <w:tc>
          <w:tcPr>
            <w:tcW w:w="1719" w:type="dxa"/>
          </w:tcPr>
          <w:p w14:paraId="70C16875" w14:textId="77777777" w:rsidR="00350095" w:rsidRPr="00F0771B" w:rsidRDefault="005839CA">
            <w:pPr>
              <w:rPr>
                <w:rFonts w:ascii="Calibri" w:hAnsi="Calibri" w:cs="Calibri"/>
              </w:rPr>
            </w:pPr>
            <w:proofErr w:type="spellStart"/>
            <w:r w:rsidRPr="00F0771B">
              <w:rPr>
                <w:rFonts w:ascii="Calibri" w:hAnsi="Calibri" w:cs="Calibri"/>
                <w:b/>
                <w:sz w:val="17"/>
              </w:rPr>
              <w:t>Delkontrakt</w:t>
            </w:r>
            <w:proofErr w:type="spellEnd"/>
            <w:r w:rsidRPr="00F0771B">
              <w:rPr>
                <w:rFonts w:ascii="Calibri" w:hAnsi="Calibri" w:cs="Calibri"/>
                <w:b/>
                <w:sz w:val="17"/>
              </w:rPr>
              <w:t xml:space="preserve"> II</w:t>
            </w:r>
          </w:p>
        </w:tc>
        <w:tc>
          <w:tcPr>
            <w:tcW w:w="1719" w:type="dxa"/>
          </w:tcPr>
          <w:p w14:paraId="46D154AD" w14:textId="77777777" w:rsidR="00350095" w:rsidRPr="00F0771B" w:rsidRDefault="005839CA">
            <w:pPr>
              <w:rPr>
                <w:rFonts w:ascii="Calibri" w:hAnsi="Calibri" w:cs="Calibri"/>
                <w:lang w:val="nb-NO"/>
              </w:rPr>
            </w:pPr>
            <w:r w:rsidRPr="00F0771B">
              <w:rPr>
                <w:rFonts w:ascii="Calibri" w:hAnsi="Calibri" w:cs="Calibri"/>
                <w:sz w:val="17"/>
                <w:lang w:val="nb-NO"/>
              </w:rPr>
              <w:t>Arbeidstøy, pasienttøy og institusjonstekstiler til helse-, omsorgs- og institusjonstjenester.</w:t>
            </w:r>
          </w:p>
        </w:tc>
        <w:tc>
          <w:tcPr>
            <w:tcW w:w="1719" w:type="dxa"/>
          </w:tcPr>
          <w:p w14:paraId="67AA5A92" w14:textId="77777777" w:rsidR="00350095" w:rsidRPr="00F0771B" w:rsidRDefault="005839CA">
            <w:pPr>
              <w:rPr>
                <w:rFonts w:ascii="Calibri" w:hAnsi="Calibri" w:cs="Calibri"/>
              </w:rPr>
            </w:pPr>
            <w:proofErr w:type="spellStart"/>
            <w:r w:rsidRPr="00F0771B">
              <w:rPr>
                <w:rFonts w:ascii="Calibri" w:hAnsi="Calibri" w:cs="Calibri"/>
                <w:sz w:val="17"/>
              </w:rPr>
              <w:t>Direkte</w:t>
            </w:r>
            <w:proofErr w:type="spellEnd"/>
            <w:r w:rsidRPr="00F0771B">
              <w:rPr>
                <w:rFonts w:ascii="Calibri" w:hAnsi="Calibri" w:cs="Calibri"/>
                <w:sz w:val="17"/>
              </w:rPr>
              <w:t xml:space="preserve"> </w:t>
            </w:r>
            <w:proofErr w:type="spellStart"/>
            <w:r w:rsidRPr="00F0771B">
              <w:rPr>
                <w:rFonts w:ascii="Calibri" w:hAnsi="Calibri" w:cs="Calibri"/>
                <w:sz w:val="17"/>
              </w:rPr>
              <w:t>avrop</w:t>
            </w:r>
            <w:proofErr w:type="spellEnd"/>
          </w:p>
        </w:tc>
        <w:tc>
          <w:tcPr>
            <w:tcW w:w="1719" w:type="dxa"/>
          </w:tcPr>
          <w:p w14:paraId="0D617832" w14:textId="77777777" w:rsidR="00350095" w:rsidRPr="00F0771B" w:rsidRDefault="005839CA">
            <w:pPr>
              <w:rPr>
                <w:rFonts w:ascii="Calibri" w:hAnsi="Calibri" w:cs="Calibri"/>
              </w:rPr>
            </w:pPr>
            <w:r w:rsidRPr="00F0771B">
              <w:rPr>
                <w:rFonts w:ascii="Calibri" w:hAnsi="Calibri" w:cs="Calibri"/>
                <w:sz w:val="17"/>
              </w:rPr>
              <w:t>NOK 12 000 000</w:t>
            </w:r>
          </w:p>
        </w:tc>
        <w:tc>
          <w:tcPr>
            <w:tcW w:w="1719" w:type="dxa"/>
          </w:tcPr>
          <w:p w14:paraId="6F4CD1E1" w14:textId="77777777" w:rsidR="00350095" w:rsidRPr="00F0771B" w:rsidRDefault="005839CA">
            <w:pPr>
              <w:rPr>
                <w:rFonts w:ascii="Calibri" w:hAnsi="Calibri" w:cs="Calibri"/>
              </w:rPr>
            </w:pPr>
            <w:r w:rsidRPr="00F0771B">
              <w:rPr>
                <w:rFonts w:ascii="Calibri" w:hAnsi="Calibri" w:cs="Calibri"/>
                <w:sz w:val="17"/>
              </w:rPr>
              <w:t>NOK 16 800 000</w:t>
            </w:r>
          </w:p>
        </w:tc>
      </w:tr>
      <w:tr w:rsidR="00350095" w:rsidRPr="00F0771B" w14:paraId="746DCC99" w14:textId="77777777">
        <w:tc>
          <w:tcPr>
            <w:tcW w:w="1719" w:type="dxa"/>
          </w:tcPr>
          <w:p w14:paraId="719A729C" w14:textId="77777777" w:rsidR="00350095" w:rsidRPr="00F0771B" w:rsidRDefault="005839CA">
            <w:pPr>
              <w:rPr>
                <w:rFonts w:ascii="Calibri" w:hAnsi="Calibri" w:cs="Calibri"/>
              </w:rPr>
            </w:pPr>
            <w:r w:rsidRPr="00F0771B">
              <w:rPr>
                <w:rFonts w:ascii="Calibri" w:hAnsi="Calibri" w:cs="Calibri"/>
                <w:b/>
                <w:sz w:val="17"/>
              </w:rPr>
              <w:t>2C</w:t>
            </w:r>
          </w:p>
        </w:tc>
        <w:tc>
          <w:tcPr>
            <w:tcW w:w="1719" w:type="dxa"/>
          </w:tcPr>
          <w:p w14:paraId="4D2BC22F" w14:textId="77777777" w:rsidR="00350095" w:rsidRPr="00F0771B" w:rsidRDefault="005839CA">
            <w:pPr>
              <w:rPr>
                <w:rFonts w:ascii="Calibri" w:hAnsi="Calibri" w:cs="Calibri"/>
              </w:rPr>
            </w:pPr>
            <w:proofErr w:type="spellStart"/>
            <w:r w:rsidRPr="00F0771B">
              <w:rPr>
                <w:rFonts w:ascii="Calibri" w:hAnsi="Calibri" w:cs="Calibri"/>
                <w:b/>
                <w:sz w:val="17"/>
              </w:rPr>
              <w:t>Delkontrakt</w:t>
            </w:r>
            <w:proofErr w:type="spellEnd"/>
            <w:r w:rsidRPr="00F0771B">
              <w:rPr>
                <w:rFonts w:ascii="Calibri" w:hAnsi="Calibri" w:cs="Calibri"/>
                <w:b/>
                <w:sz w:val="17"/>
              </w:rPr>
              <w:t xml:space="preserve"> III</w:t>
            </w:r>
          </w:p>
        </w:tc>
        <w:tc>
          <w:tcPr>
            <w:tcW w:w="1719" w:type="dxa"/>
          </w:tcPr>
          <w:p w14:paraId="22C55420" w14:textId="77777777" w:rsidR="00350095" w:rsidRPr="00F0771B" w:rsidRDefault="005839CA">
            <w:pPr>
              <w:rPr>
                <w:rFonts w:ascii="Calibri" w:hAnsi="Calibri" w:cs="Calibri"/>
                <w:lang w:val="nb-NO"/>
              </w:rPr>
            </w:pPr>
            <w:r w:rsidRPr="00F0771B">
              <w:rPr>
                <w:rFonts w:ascii="Calibri" w:hAnsi="Calibri" w:cs="Calibri"/>
                <w:sz w:val="17"/>
                <w:lang w:val="nb-NO"/>
              </w:rPr>
              <w:t>Arbeidstøy og operativ bekledning til brann- og redningstjenesten, herunder stasjons-, beredskaps- og innsatsrelaterte produkter.</w:t>
            </w:r>
          </w:p>
        </w:tc>
        <w:tc>
          <w:tcPr>
            <w:tcW w:w="1719" w:type="dxa"/>
          </w:tcPr>
          <w:p w14:paraId="07391B4E" w14:textId="77777777" w:rsidR="00350095" w:rsidRPr="00F0771B" w:rsidRDefault="005839CA">
            <w:pPr>
              <w:rPr>
                <w:rFonts w:ascii="Calibri" w:hAnsi="Calibri" w:cs="Calibri"/>
              </w:rPr>
            </w:pPr>
            <w:proofErr w:type="spellStart"/>
            <w:r w:rsidRPr="00F0771B">
              <w:rPr>
                <w:rFonts w:ascii="Calibri" w:hAnsi="Calibri" w:cs="Calibri"/>
                <w:sz w:val="17"/>
              </w:rPr>
              <w:t>Direkte</w:t>
            </w:r>
            <w:proofErr w:type="spellEnd"/>
            <w:r w:rsidRPr="00F0771B">
              <w:rPr>
                <w:rFonts w:ascii="Calibri" w:hAnsi="Calibri" w:cs="Calibri"/>
                <w:sz w:val="17"/>
              </w:rPr>
              <w:t xml:space="preserve"> </w:t>
            </w:r>
            <w:proofErr w:type="spellStart"/>
            <w:r w:rsidRPr="00F0771B">
              <w:rPr>
                <w:rFonts w:ascii="Calibri" w:hAnsi="Calibri" w:cs="Calibri"/>
                <w:sz w:val="17"/>
              </w:rPr>
              <w:t>avrop</w:t>
            </w:r>
            <w:proofErr w:type="spellEnd"/>
          </w:p>
        </w:tc>
        <w:tc>
          <w:tcPr>
            <w:tcW w:w="1719" w:type="dxa"/>
          </w:tcPr>
          <w:p w14:paraId="34D94459" w14:textId="77777777" w:rsidR="00350095" w:rsidRPr="00F0771B" w:rsidRDefault="005839CA">
            <w:pPr>
              <w:rPr>
                <w:rFonts w:ascii="Calibri" w:hAnsi="Calibri" w:cs="Calibri"/>
              </w:rPr>
            </w:pPr>
            <w:r w:rsidRPr="00F0771B">
              <w:rPr>
                <w:rFonts w:ascii="Calibri" w:hAnsi="Calibri" w:cs="Calibri"/>
                <w:sz w:val="17"/>
              </w:rPr>
              <w:t>NOK 6 000 000</w:t>
            </w:r>
          </w:p>
        </w:tc>
        <w:tc>
          <w:tcPr>
            <w:tcW w:w="1719" w:type="dxa"/>
          </w:tcPr>
          <w:p w14:paraId="0E1FC8FA" w14:textId="77777777" w:rsidR="00350095" w:rsidRPr="00F0771B" w:rsidRDefault="005839CA">
            <w:pPr>
              <w:rPr>
                <w:rFonts w:ascii="Calibri" w:hAnsi="Calibri" w:cs="Calibri"/>
              </w:rPr>
            </w:pPr>
            <w:r w:rsidRPr="00F0771B">
              <w:rPr>
                <w:rFonts w:ascii="Calibri" w:hAnsi="Calibri" w:cs="Calibri"/>
                <w:sz w:val="17"/>
              </w:rPr>
              <w:t>NOK 10 800 000</w:t>
            </w:r>
          </w:p>
        </w:tc>
      </w:tr>
      <w:tr w:rsidR="00350095" w:rsidRPr="00F0771B" w14:paraId="6B95B1B3" w14:textId="77777777">
        <w:tc>
          <w:tcPr>
            <w:tcW w:w="1719" w:type="dxa"/>
          </w:tcPr>
          <w:p w14:paraId="334F091C" w14:textId="77777777" w:rsidR="00350095" w:rsidRPr="00F0771B" w:rsidRDefault="005839CA">
            <w:pPr>
              <w:rPr>
                <w:rFonts w:ascii="Calibri" w:hAnsi="Calibri" w:cs="Calibri"/>
              </w:rPr>
            </w:pPr>
            <w:r w:rsidRPr="00F0771B">
              <w:rPr>
                <w:rFonts w:ascii="Calibri" w:hAnsi="Calibri" w:cs="Calibri"/>
                <w:b/>
                <w:sz w:val="17"/>
              </w:rPr>
              <w:t>2D</w:t>
            </w:r>
          </w:p>
        </w:tc>
        <w:tc>
          <w:tcPr>
            <w:tcW w:w="1719" w:type="dxa"/>
          </w:tcPr>
          <w:p w14:paraId="7A1D5700" w14:textId="77777777" w:rsidR="00350095" w:rsidRPr="00F0771B" w:rsidRDefault="005839CA">
            <w:pPr>
              <w:rPr>
                <w:rFonts w:ascii="Calibri" w:hAnsi="Calibri" w:cs="Calibri"/>
              </w:rPr>
            </w:pPr>
            <w:proofErr w:type="spellStart"/>
            <w:r w:rsidRPr="00F0771B">
              <w:rPr>
                <w:rFonts w:ascii="Calibri" w:hAnsi="Calibri" w:cs="Calibri"/>
                <w:b/>
                <w:sz w:val="17"/>
              </w:rPr>
              <w:t>Delkontrakt</w:t>
            </w:r>
            <w:proofErr w:type="spellEnd"/>
            <w:r w:rsidRPr="00F0771B">
              <w:rPr>
                <w:rFonts w:ascii="Calibri" w:hAnsi="Calibri" w:cs="Calibri"/>
                <w:b/>
                <w:sz w:val="17"/>
              </w:rPr>
              <w:t xml:space="preserve"> IV</w:t>
            </w:r>
          </w:p>
        </w:tc>
        <w:tc>
          <w:tcPr>
            <w:tcW w:w="1719" w:type="dxa"/>
          </w:tcPr>
          <w:p w14:paraId="529FA76A" w14:textId="77777777" w:rsidR="00350095" w:rsidRPr="00F0771B" w:rsidRDefault="005839CA">
            <w:pPr>
              <w:rPr>
                <w:rFonts w:ascii="Calibri" w:hAnsi="Calibri" w:cs="Calibri"/>
                <w:lang w:val="nb-NO"/>
              </w:rPr>
            </w:pPr>
            <w:r w:rsidRPr="00F0771B">
              <w:rPr>
                <w:rFonts w:ascii="Calibri" w:hAnsi="Calibri" w:cs="Calibri"/>
                <w:sz w:val="17"/>
                <w:lang w:val="nb-NO"/>
              </w:rPr>
              <w:t>Fottøy til kommunenes virksomheter, inkludert arbeidssko, vernesko, støvler, sandaler, klogger og fottøy omfattet av PVU-regelverk.</w:t>
            </w:r>
          </w:p>
        </w:tc>
        <w:tc>
          <w:tcPr>
            <w:tcW w:w="1719" w:type="dxa"/>
          </w:tcPr>
          <w:p w14:paraId="51E676A2" w14:textId="77777777" w:rsidR="00350095" w:rsidRPr="00F0771B" w:rsidRDefault="005839CA">
            <w:pPr>
              <w:rPr>
                <w:rFonts w:ascii="Calibri" w:hAnsi="Calibri" w:cs="Calibri"/>
              </w:rPr>
            </w:pPr>
            <w:proofErr w:type="spellStart"/>
            <w:r w:rsidRPr="00F0771B">
              <w:rPr>
                <w:rFonts w:ascii="Calibri" w:hAnsi="Calibri" w:cs="Calibri"/>
                <w:sz w:val="17"/>
              </w:rPr>
              <w:t>Direkte</w:t>
            </w:r>
            <w:proofErr w:type="spellEnd"/>
            <w:r w:rsidRPr="00F0771B">
              <w:rPr>
                <w:rFonts w:ascii="Calibri" w:hAnsi="Calibri" w:cs="Calibri"/>
                <w:sz w:val="17"/>
              </w:rPr>
              <w:t xml:space="preserve"> </w:t>
            </w:r>
            <w:proofErr w:type="spellStart"/>
            <w:r w:rsidRPr="00F0771B">
              <w:rPr>
                <w:rFonts w:ascii="Calibri" w:hAnsi="Calibri" w:cs="Calibri"/>
                <w:sz w:val="17"/>
              </w:rPr>
              <w:t>avrop</w:t>
            </w:r>
            <w:proofErr w:type="spellEnd"/>
          </w:p>
        </w:tc>
        <w:tc>
          <w:tcPr>
            <w:tcW w:w="1719" w:type="dxa"/>
          </w:tcPr>
          <w:p w14:paraId="1161F8A0" w14:textId="77777777" w:rsidR="00350095" w:rsidRPr="00F0771B" w:rsidRDefault="005839CA">
            <w:pPr>
              <w:rPr>
                <w:rFonts w:ascii="Calibri" w:hAnsi="Calibri" w:cs="Calibri"/>
              </w:rPr>
            </w:pPr>
            <w:r w:rsidRPr="00F0771B">
              <w:rPr>
                <w:rFonts w:ascii="Calibri" w:hAnsi="Calibri" w:cs="Calibri"/>
                <w:sz w:val="17"/>
              </w:rPr>
              <w:t>NOK 14 000 000</w:t>
            </w:r>
          </w:p>
        </w:tc>
        <w:tc>
          <w:tcPr>
            <w:tcW w:w="1719" w:type="dxa"/>
          </w:tcPr>
          <w:p w14:paraId="768BC872" w14:textId="77777777" w:rsidR="00350095" w:rsidRPr="00F0771B" w:rsidRDefault="005839CA">
            <w:pPr>
              <w:rPr>
                <w:rFonts w:ascii="Calibri" w:hAnsi="Calibri" w:cs="Calibri"/>
              </w:rPr>
            </w:pPr>
            <w:r w:rsidRPr="00F0771B">
              <w:rPr>
                <w:rFonts w:ascii="Calibri" w:hAnsi="Calibri" w:cs="Calibri"/>
                <w:sz w:val="17"/>
              </w:rPr>
              <w:t>NOK 18 800 000</w:t>
            </w:r>
          </w:p>
        </w:tc>
      </w:tr>
      <w:tr w:rsidR="00350095" w:rsidRPr="00F0771B" w14:paraId="2FFEF9FB" w14:textId="77777777">
        <w:tc>
          <w:tcPr>
            <w:tcW w:w="1719" w:type="dxa"/>
          </w:tcPr>
          <w:p w14:paraId="68CF1CA2" w14:textId="77777777" w:rsidR="00350095" w:rsidRPr="00F0771B" w:rsidRDefault="005839CA">
            <w:pPr>
              <w:rPr>
                <w:rFonts w:ascii="Calibri" w:hAnsi="Calibri" w:cs="Calibri"/>
              </w:rPr>
            </w:pPr>
            <w:r w:rsidRPr="00F0771B">
              <w:rPr>
                <w:rFonts w:ascii="Calibri" w:hAnsi="Calibri" w:cs="Calibri"/>
                <w:b/>
                <w:sz w:val="17"/>
              </w:rPr>
              <w:t>2E</w:t>
            </w:r>
          </w:p>
        </w:tc>
        <w:tc>
          <w:tcPr>
            <w:tcW w:w="1719" w:type="dxa"/>
          </w:tcPr>
          <w:p w14:paraId="6C8A4F63" w14:textId="77777777" w:rsidR="00350095" w:rsidRPr="00F0771B" w:rsidRDefault="005839CA">
            <w:pPr>
              <w:rPr>
                <w:rFonts w:ascii="Calibri" w:hAnsi="Calibri" w:cs="Calibri"/>
              </w:rPr>
            </w:pPr>
            <w:proofErr w:type="spellStart"/>
            <w:r w:rsidRPr="00F0771B">
              <w:rPr>
                <w:rFonts w:ascii="Calibri" w:hAnsi="Calibri" w:cs="Calibri"/>
                <w:b/>
                <w:sz w:val="17"/>
              </w:rPr>
              <w:t>Delkontrakt</w:t>
            </w:r>
            <w:proofErr w:type="spellEnd"/>
            <w:r w:rsidRPr="00F0771B">
              <w:rPr>
                <w:rFonts w:ascii="Calibri" w:hAnsi="Calibri" w:cs="Calibri"/>
                <w:b/>
                <w:sz w:val="17"/>
              </w:rPr>
              <w:t xml:space="preserve"> V</w:t>
            </w:r>
          </w:p>
        </w:tc>
        <w:tc>
          <w:tcPr>
            <w:tcW w:w="1719" w:type="dxa"/>
          </w:tcPr>
          <w:p w14:paraId="11146F52" w14:textId="77777777" w:rsidR="00350095" w:rsidRPr="00F0771B" w:rsidRDefault="005839CA">
            <w:pPr>
              <w:rPr>
                <w:rFonts w:ascii="Calibri" w:hAnsi="Calibri" w:cs="Calibri"/>
                <w:lang w:val="nb-NO"/>
              </w:rPr>
            </w:pPr>
            <w:r w:rsidRPr="00F0771B">
              <w:rPr>
                <w:rFonts w:ascii="Calibri" w:hAnsi="Calibri" w:cs="Calibri"/>
                <w:sz w:val="17"/>
                <w:lang w:val="nb-NO"/>
              </w:rPr>
              <w:t>Personlig verneutstyr til kommunenes tjenester og virksomheter, tilpasset relevante risikoforhold, arbeidsoppgaver og regelverkskrav.</w:t>
            </w:r>
          </w:p>
        </w:tc>
        <w:tc>
          <w:tcPr>
            <w:tcW w:w="1719" w:type="dxa"/>
          </w:tcPr>
          <w:p w14:paraId="57FF550F" w14:textId="77777777" w:rsidR="00350095" w:rsidRPr="00F0771B" w:rsidRDefault="005839CA">
            <w:pPr>
              <w:rPr>
                <w:rFonts w:ascii="Calibri" w:hAnsi="Calibri" w:cs="Calibri"/>
              </w:rPr>
            </w:pPr>
            <w:proofErr w:type="spellStart"/>
            <w:r w:rsidRPr="00F0771B">
              <w:rPr>
                <w:rFonts w:ascii="Calibri" w:hAnsi="Calibri" w:cs="Calibri"/>
                <w:sz w:val="17"/>
              </w:rPr>
              <w:t>Direkte</w:t>
            </w:r>
            <w:proofErr w:type="spellEnd"/>
            <w:r w:rsidRPr="00F0771B">
              <w:rPr>
                <w:rFonts w:ascii="Calibri" w:hAnsi="Calibri" w:cs="Calibri"/>
                <w:sz w:val="17"/>
              </w:rPr>
              <w:t xml:space="preserve"> </w:t>
            </w:r>
            <w:proofErr w:type="spellStart"/>
            <w:r w:rsidRPr="00F0771B">
              <w:rPr>
                <w:rFonts w:ascii="Calibri" w:hAnsi="Calibri" w:cs="Calibri"/>
                <w:sz w:val="17"/>
              </w:rPr>
              <w:t>avrop</w:t>
            </w:r>
            <w:proofErr w:type="spellEnd"/>
          </w:p>
        </w:tc>
        <w:tc>
          <w:tcPr>
            <w:tcW w:w="1719" w:type="dxa"/>
          </w:tcPr>
          <w:p w14:paraId="796F0A18" w14:textId="77777777" w:rsidR="00350095" w:rsidRPr="00F0771B" w:rsidRDefault="005839CA">
            <w:pPr>
              <w:rPr>
                <w:rFonts w:ascii="Calibri" w:hAnsi="Calibri" w:cs="Calibri"/>
              </w:rPr>
            </w:pPr>
            <w:r w:rsidRPr="00F0771B">
              <w:rPr>
                <w:rFonts w:ascii="Calibri" w:hAnsi="Calibri" w:cs="Calibri"/>
                <w:sz w:val="17"/>
              </w:rPr>
              <w:t>NOK 9 000 000</w:t>
            </w:r>
          </w:p>
        </w:tc>
        <w:tc>
          <w:tcPr>
            <w:tcW w:w="1719" w:type="dxa"/>
          </w:tcPr>
          <w:p w14:paraId="33E33F45" w14:textId="77777777" w:rsidR="00350095" w:rsidRPr="00F0771B" w:rsidRDefault="005839CA">
            <w:pPr>
              <w:rPr>
                <w:rFonts w:ascii="Calibri" w:hAnsi="Calibri" w:cs="Calibri"/>
              </w:rPr>
            </w:pPr>
            <w:r w:rsidRPr="00F0771B">
              <w:rPr>
                <w:rFonts w:ascii="Calibri" w:hAnsi="Calibri" w:cs="Calibri"/>
                <w:sz w:val="17"/>
              </w:rPr>
              <w:t>NOK 13 800 000</w:t>
            </w:r>
          </w:p>
        </w:tc>
      </w:tr>
    </w:tbl>
    <w:p w14:paraId="285132A8" w14:textId="77777777" w:rsidR="002E2669" w:rsidRPr="00F0771B" w:rsidRDefault="002E2669" w:rsidP="002E2669">
      <w:pPr>
        <w:pStyle w:val="Overskrift1"/>
        <w:rPr>
          <w:rFonts w:ascii="Calibri" w:hAnsi="Calibri" w:cs="Calibri"/>
          <w:lang w:val="nb-NO"/>
        </w:rPr>
      </w:pPr>
    </w:p>
    <w:p w14:paraId="40BEE601" w14:textId="7F16CA06" w:rsidR="002E2669" w:rsidRPr="00F0771B" w:rsidRDefault="005839CA" w:rsidP="002E2669">
      <w:pPr>
        <w:pStyle w:val="Overskrift1"/>
        <w:rPr>
          <w:rFonts w:ascii="Calibri" w:hAnsi="Calibri" w:cs="Calibri"/>
          <w:lang w:val="nb-NO"/>
        </w:rPr>
      </w:pPr>
      <w:bookmarkStart w:id="6" w:name="_Toc231558255"/>
      <w:r w:rsidRPr="00F0771B">
        <w:rPr>
          <w:rFonts w:ascii="Calibri" w:hAnsi="Calibri" w:cs="Calibri"/>
          <w:lang w:val="nb-NO"/>
        </w:rPr>
        <w:t>3. Omfang, verdi, volum og varighet</w:t>
      </w:r>
      <w:bookmarkEnd w:id="6"/>
    </w:p>
    <w:p w14:paraId="60C978F9" w14:textId="77777777" w:rsidR="00350095" w:rsidRPr="00F0771B" w:rsidRDefault="005839CA">
      <w:pPr>
        <w:pStyle w:val="Overskrift2"/>
        <w:rPr>
          <w:rFonts w:ascii="Calibri" w:hAnsi="Calibri" w:cs="Calibri"/>
          <w:lang w:val="nb-NO"/>
        </w:rPr>
      </w:pPr>
      <w:bookmarkStart w:id="7" w:name="_Toc231558256"/>
      <w:r w:rsidRPr="00F0771B">
        <w:rPr>
          <w:rFonts w:ascii="Calibri" w:hAnsi="Calibri" w:cs="Calibri"/>
          <w:lang w:val="nb-NO"/>
        </w:rPr>
        <w:t>3.1 Omfang</w:t>
      </w:r>
      <w:bookmarkEnd w:id="7"/>
    </w:p>
    <w:p w14:paraId="2C32D16F" w14:textId="77777777" w:rsidR="00350095" w:rsidRPr="00F0771B" w:rsidRDefault="005839CA">
      <w:pPr>
        <w:rPr>
          <w:rFonts w:ascii="Calibri" w:hAnsi="Calibri" w:cs="Calibri"/>
          <w:lang w:val="nb-NO"/>
        </w:rPr>
      </w:pPr>
      <w:r w:rsidRPr="00F0771B">
        <w:rPr>
          <w:rFonts w:ascii="Calibri" w:hAnsi="Calibri" w:cs="Calibri"/>
          <w:lang w:val="nb-NO"/>
        </w:rPr>
        <w:t>Rammeavtalen omfatter kjøp av arbeidstøy, fottøy, personlig verneutstyr, tilbehør og tilknyttede tjenester som fremgår av tildelte delkontraktsbilag. Produktene skal oppfylle kravspesifikasjon, relevante standarder, HMS-krav, miljøkrav, dokumentasjonskrav og øvrige krav i konkurransegrunnlaget.</w:t>
      </w:r>
    </w:p>
    <w:p w14:paraId="34995529" w14:textId="77777777" w:rsidR="00350095" w:rsidRPr="00F0771B" w:rsidRDefault="005839CA">
      <w:pPr>
        <w:rPr>
          <w:rFonts w:ascii="Calibri" w:hAnsi="Calibri" w:cs="Calibri"/>
          <w:lang w:val="nb-NO"/>
        </w:rPr>
      </w:pPr>
      <w:r w:rsidRPr="00F0771B">
        <w:rPr>
          <w:rFonts w:ascii="Calibri" w:hAnsi="Calibri" w:cs="Calibri"/>
          <w:lang w:val="nb-NO"/>
        </w:rPr>
        <w:t>Avtalen er ikke eksklusiv. Oppdragsgiverne har ingen kjøpsplikt eller volumgaranti. Estimerte volumer er kun et grunnlag for konkurranse og planlegging, og faktisk uttak kan bli høyere eller lavere innenfor kunngjort maksimalverdi.</w:t>
      </w:r>
    </w:p>
    <w:p w14:paraId="7964C475" w14:textId="77777777" w:rsidR="00350095" w:rsidRPr="00F0771B" w:rsidRDefault="005839CA">
      <w:pPr>
        <w:pStyle w:val="Overskrift2"/>
        <w:rPr>
          <w:rFonts w:ascii="Calibri" w:hAnsi="Calibri" w:cs="Calibri"/>
          <w:lang w:val="nb-NO"/>
        </w:rPr>
      </w:pPr>
      <w:bookmarkStart w:id="8" w:name="_Toc231558257"/>
      <w:r w:rsidRPr="00F0771B">
        <w:rPr>
          <w:rFonts w:ascii="Calibri" w:hAnsi="Calibri" w:cs="Calibri"/>
          <w:lang w:val="nb-NO"/>
        </w:rPr>
        <w:t>3.2 Estimert verdi og maksimalverdi</w:t>
      </w:r>
      <w:bookmarkEnd w:id="8"/>
    </w:p>
    <w:p w14:paraId="29D1B00C" w14:textId="77777777" w:rsidR="00350095" w:rsidRPr="00F0771B" w:rsidRDefault="005839CA">
      <w:pPr>
        <w:rPr>
          <w:rFonts w:ascii="Calibri" w:hAnsi="Calibri" w:cs="Calibri"/>
          <w:lang w:val="nb-NO"/>
        </w:rPr>
      </w:pPr>
      <w:r w:rsidRPr="00F0771B">
        <w:rPr>
          <w:rFonts w:ascii="Calibri" w:hAnsi="Calibri" w:cs="Calibri"/>
          <w:lang w:val="nb-NO"/>
        </w:rPr>
        <w:t>Samlet estimert verdi og samlet maksimalverdi for rammeavtalen skal være angitt i KGV/kunngjøringen. Estimert verdi og maksimalverdi per delkontrakt fremgår av bilag 2A-2E. Leverandøren har ikke krav på bestemt kjøpsvolum, minimumsuttak eller erstatning dersom faktisk uttak blir lavere enn estimert.</w:t>
      </w:r>
    </w:p>
    <w:p w14:paraId="6C5B736E" w14:textId="77777777" w:rsidR="00350095" w:rsidRPr="00F0771B" w:rsidRDefault="005839CA">
      <w:pPr>
        <w:rPr>
          <w:rFonts w:ascii="Calibri" w:hAnsi="Calibri" w:cs="Calibri"/>
          <w:lang w:val="nb-NO"/>
        </w:rPr>
      </w:pPr>
      <w:r w:rsidRPr="00F0771B">
        <w:rPr>
          <w:rFonts w:ascii="Calibri" w:hAnsi="Calibri" w:cs="Calibri"/>
          <w:lang w:val="nb-NO"/>
        </w:rPr>
        <w:t>Når maksimalverdien for en delkontrakt er nådd, kan det ikke foretas ytterligere avrop under den delkontrakten. Når samlet maksimalverdi er nådd, kan avtalen ikke benyttes videre uten særskilt lovlig grunnlag og skriftlig avklaring fra Oppdragsgiver.</w:t>
      </w:r>
    </w:p>
    <w:p w14:paraId="0B683036" w14:textId="77777777" w:rsidR="00350095" w:rsidRPr="00F0771B" w:rsidRDefault="005839CA">
      <w:pPr>
        <w:rPr>
          <w:rFonts w:ascii="Calibri" w:hAnsi="Calibri" w:cs="Calibri"/>
          <w:lang w:val="nb-NO"/>
        </w:rPr>
      </w:pPr>
      <w:r w:rsidRPr="00F0771B">
        <w:rPr>
          <w:rFonts w:ascii="Calibri" w:hAnsi="Calibri" w:cs="Calibri"/>
          <w:lang w:val="nb-NO"/>
        </w:rPr>
        <w:t>Leverandøren skal varsle Oppdragsgiver skriftlig når samlet fakturert verdi for en delkontrakt passerer 75 % og 90 % av maksimalverdien for delkontrakten.</w:t>
      </w:r>
    </w:p>
    <w:p w14:paraId="370E34CD" w14:textId="77777777" w:rsidR="00350095" w:rsidRPr="00F0771B" w:rsidRDefault="005839CA">
      <w:pPr>
        <w:pStyle w:val="Overskrift2"/>
        <w:rPr>
          <w:rFonts w:ascii="Calibri" w:hAnsi="Calibri" w:cs="Calibri"/>
          <w:lang w:val="nb-NO"/>
        </w:rPr>
      </w:pPr>
      <w:bookmarkStart w:id="9" w:name="_Toc231558258"/>
      <w:r w:rsidRPr="00F0771B">
        <w:rPr>
          <w:rFonts w:ascii="Calibri" w:hAnsi="Calibri" w:cs="Calibri"/>
          <w:lang w:val="nb-NO"/>
        </w:rPr>
        <w:t>3.3 Varighet og opsjoner</w:t>
      </w:r>
      <w:bookmarkEnd w:id="9"/>
    </w:p>
    <w:p w14:paraId="370C6441" w14:textId="7FF24CD5" w:rsidR="00350095" w:rsidRPr="00F0771B" w:rsidRDefault="005839CA">
      <w:pPr>
        <w:rPr>
          <w:rFonts w:ascii="Calibri" w:hAnsi="Calibri" w:cs="Calibri"/>
          <w:lang w:val="nb-NO"/>
        </w:rPr>
      </w:pPr>
      <w:r w:rsidRPr="00F0771B">
        <w:rPr>
          <w:rFonts w:ascii="Calibri" w:hAnsi="Calibri" w:cs="Calibri"/>
          <w:lang w:val="nb-NO"/>
        </w:rPr>
        <w:t xml:space="preserve">Avtalen gjelder fra kontraktsignering/avtalt oppstart i to år. Oppdragsgiver har ensidig opsjon på forlengelse i 1 + 1 år. Samlet avtalevarighet skal ikke overstige 48 måneder. Opsjon utløses ved skriftlig melding fra Oppdragsgiver senest </w:t>
      </w:r>
      <w:r w:rsidR="001065F8" w:rsidRPr="00F0771B">
        <w:rPr>
          <w:rFonts w:ascii="Calibri" w:hAnsi="Calibri" w:cs="Calibri"/>
          <w:lang w:val="nb-NO"/>
        </w:rPr>
        <w:t>én</w:t>
      </w:r>
      <w:r w:rsidRPr="00F0771B">
        <w:rPr>
          <w:rFonts w:ascii="Calibri" w:hAnsi="Calibri" w:cs="Calibri"/>
          <w:lang w:val="nb-NO"/>
        </w:rPr>
        <w:t xml:space="preserve"> måned før utløp av gjeldende avtaleperiode.</w:t>
      </w:r>
    </w:p>
    <w:p w14:paraId="716EEBE6" w14:textId="77777777" w:rsidR="00350095" w:rsidRPr="00F0771B" w:rsidRDefault="005839CA">
      <w:pPr>
        <w:pStyle w:val="Overskrift1"/>
        <w:rPr>
          <w:rFonts w:ascii="Calibri" w:hAnsi="Calibri" w:cs="Calibri"/>
          <w:lang w:val="nb-NO"/>
        </w:rPr>
      </w:pPr>
      <w:bookmarkStart w:id="10" w:name="_Toc231558259"/>
      <w:r w:rsidRPr="00F0771B">
        <w:rPr>
          <w:rFonts w:ascii="Calibri" w:hAnsi="Calibri" w:cs="Calibri"/>
          <w:lang w:val="nb-NO"/>
        </w:rPr>
        <w:t>4. Avrop, bestilling, e-handel og levering</w:t>
      </w:r>
      <w:bookmarkEnd w:id="10"/>
    </w:p>
    <w:p w14:paraId="475CD209" w14:textId="77777777" w:rsidR="00350095" w:rsidRPr="00F0771B" w:rsidRDefault="005839CA">
      <w:pPr>
        <w:pStyle w:val="Overskrift2"/>
        <w:rPr>
          <w:rFonts w:ascii="Calibri" w:hAnsi="Calibri" w:cs="Calibri"/>
          <w:lang w:val="nb-NO"/>
        </w:rPr>
      </w:pPr>
      <w:bookmarkStart w:id="11" w:name="_Toc231558260"/>
      <w:r w:rsidRPr="00F0771B">
        <w:rPr>
          <w:rFonts w:ascii="Calibri" w:hAnsi="Calibri" w:cs="Calibri"/>
          <w:lang w:val="nb-NO"/>
        </w:rPr>
        <w:t>4.1 Bestillingsberettigede</w:t>
      </w:r>
      <w:bookmarkEnd w:id="11"/>
    </w:p>
    <w:p w14:paraId="4EF28A4C" w14:textId="77777777" w:rsidR="00350095" w:rsidRPr="00F0771B" w:rsidRDefault="005839CA">
      <w:pPr>
        <w:rPr>
          <w:rFonts w:ascii="Calibri" w:hAnsi="Calibri" w:cs="Calibri"/>
          <w:lang w:val="nb-NO"/>
        </w:rPr>
      </w:pPr>
      <w:r w:rsidRPr="00F0771B">
        <w:rPr>
          <w:rFonts w:ascii="Calibri" w:hAnsi="Calibri" w:cs="Calibri"/>
          <w:lang w:val="nb-NO"/>
        </w:rPr>
        <w:t>Kun kommuner, virksomheter, enheter og roller angitt i bilag 1, eller senere skriftlig meldt av Oppdragsgiver, kan foreta avrop. Leverandøren skal avvise bestillinger fra andre enn registrerte bestillere dersom Oppdragsgiver krever det.</w:t>
      </w:r>
    </w:p>
    <w:p w14:paraId="49B05615" w14:textId="77777777" w:rsidR="00350095" w:rsidRPr="00F0771B" w:rsidRDefault="005839CA">
      <w:pPr>
        <w:pStyle w:val="Overskrift2"/>
        <w:rPr>
          <w:rFonts w:ascii="Calibri" w:hAnsi="Calibri" w:cs="Calibri"/>
          <w:lang w:val="nb-NO"/>
        </w:rPr>
      </w:pPr>
      <w:bookmarkStart w:id="12" w:name="_Toc231558261"/>
      <w:r w:rsidRPr="00F0771B">
        <w:rPr>
          <w:rFonts w:ascii="Calibri" w:hAnsi="Calibri" w:cs="Calibri"/>
          <w:lang w:val="nb-NO"/>
        </w:rPr>
        <w:t>4.2 Avrop under tildelte delkontrakter</w:t>
      </w:r>
      <w:bookmarkEnd w:id="12"/>
    </w:p>
    <w:p w14:paraId="0CE3409E" w14:textId="77777777" w:rsidR="00350095" w:rsidRPr="00F0771B" w:rsidRDefault="005839CA">
      <w:pPr>
        <w:rPr>
          <w:rFonts w:ascii="Calibri" w:hAnsi="Calibri" w:cs="Calibri"/>
          <w:lang w:val="nb-NO"/>
        </w:rPr>
      </w:pPr>
      <w:r w:rsidRPr="00F0771B">
        <w:rPr>
          <w:rFonts w:ascii="Calibri" w:hAnsi="Calibri" w:cs="Calibri"/>
          <w:lang w:val="nb-NO"/>
        </w:rPr>
        <w:t>Avrop gjøres direkte hos Leverandøren etter denne rammeavtalen og tildelt delkontraktsbilag. Avrop skal foretas innenfor den aktuelle delkontraktens omfang, avtalesortiment, avtalte priser, rabatter, krav og maksimalverdi.</w:t>
      </w:r>
    </w:p>
    <w:p w14:paraId="0532B0D6" w14:textId="77777777" w:rsidR="00350095" w:rsidRPr="00F0771B" w:rsidRDefault="005839CA">
      <w:pPr>
        <w:rPr>
          <w:rFonts w:ascii="Calibri" w:hAnsi="Calibri" w:cs="Calibri"/>
          <w:lang w:val="nb-NO"/>
        </w:rPr>
      </w:pPr>
      <w:r w:rsidRPr="00F0771B">
        <w:rPr>
          <w:rFonts w:ascii="Calibri" w:hAnsi="Calibri" w:cs="Calibri"/>
          <w:lang w:val="nb-NO"/>
        </w:rPr>
        <w:t>Produkter utenfor avtalen kan ikke bestilles som del av rammeavtalen uten skriftlig forhåndsgodkjenning fra Oppdragsgiver. Dersom det oppstår behov som ikke er dekket av avtalesortimentet, skal dette håndteres i samsvar med konkurransegrunnlaget, avtalen og anskaffelsesregelverket.</w:t>
      </w:r>
    </w:p>
    <w:p w14:paraId="04B6C781" w14:textId="77777777" w:rsidR="00350095" w:rsidRPr="00F0771B" w:rsidRDefault="005839CA">
      <w:pPr>
        <w:pStyle w:val="Overskrift2"/>
        <w:rPr>
          <w:rFonts w:ascii="Calibri" w:hAnsi="Calibri" w:cs="Calibri"/>
          <w:lang w:val="nb-NO"/>
        </w:rPr>
      </w:pPr>
      <w:bookmarkStart w:id="13" w:name="_Toc231558262"/>
      <w:r w:rsidRPr="00F0771B">
        <w:rPr>
          <w:rFonts w:ascii="Calibri" w:hAnsi="Calibri" w:cs="Calibri"/>
          <w:lang w:val="nb-NO"/>
        </w:rPr>
        <w:t>4.3 E-handel, elektronisk katalog og punch-</w:t>
      </w:r>
      <w:proofErr w:type="spellStart"/>
      <w:r w:rsidRPr="00F0771B">
        <w:rPr>
          <w:rFonts w:ascii="Calibri" w:hAnsi="Calibri" w:cs="Calibri"/>
          <w:lang w:val="nb-NO"/>
        </w:rPr>
        <w:t>out</w:t>
      </w:r>
      <w:bookmarkEnd w:id="13"/>
      <w:proofErr w:type="spellEnd"/>
    </w:p>
    <w:p w14:paraId="73105775" w14:textId="77777777" w:rsidR="00350095" w:rsidRPr="00F0771B" w:rsidRDefault="005839CA">
      <w:pPr>
        <w:rPr>
          <w:rFonts w:ascii="Calibri" w:hAnsi="Calibri" w:cs="Calibri"/>
          <w:lang w:val="nb-NO"/>
        </w:rPr>
      </w:pPr>
      <w:r w:rsidRPr="00F0771B">
        <w:rPr>
          <w:rFonts w:ascii="Calibri" w:hAnsi="Calibri" w:cs="Calibri"/>
          <w:lang w:val="nb-NO"/>
        </w:rPr>
        <w:t>Leverandøren skal kunne motta bestillinger via Oppdragsgivers e-handelsløsning. Dette kan skje gjennom elektronisk katalog, punch-</w:t>
      </w:r>
      <w:proofErr w:type="spellStart"/>
      <w:r w:rsidRPr="00F0771B">
        <w:rPr>
          <w:rFonts w:ascii="Calibri" w:hAnsi="Calibri" w:cs="Calibri"/>
          <w:lang w:val="nb-NO"/>
        </w:rPr>
        <w:t>out</w:t>
      </w:r>
      <w:proofErr w:type="spellEnd"/>
      <w:r w:rsidRPr="00F0771B">
        <w:rPr>
          <w:rFonts w:ascii="Calibri" w:hAnsi="Calibri" w:cs="Calibri"/>
          <w:lang w:val="nb-NO"/>
        </w:rPr>
        <w:t>-løsning, nettbutikk, e-post, EHF ordre eller annen ERP-/bestillingsintegrasjon dersom Oppdragsgiver tar dette i bruk.</w:t>
      </w:r>
    </w:p>
    <w:p w14:paraId="54F81B2A" w14:textId="77777777" w:rsidR="00350095" w:rsidRPr="00F0771B" w:rsidRDefault="005839CA">
      <w:pPr>
        <w:rPr>
          <w:rFonts w:ascii="Calibri" w:hAnsi="Calibri" w:cs="Calibri"/>
          <w:lang w:val="nb-NO"/>
        </w:rPr>
      </w:pPr>
      <w:r w:rsidRPr="00F0771B">
        <w:rPr>
          <w:rFonts w:ascii="Calibri" w:hAnsi="Calibri" w:cs="Calibri"/>
          <w:lang w:val="nb-NO"/>
        </w:rPr>
        <w:t>Elektronisk katalog eller punch-</w:t>
      </w:r>
      <w:proofErr w:type="spellStart"/>
      <w:r w:rsidRPr="00F0771B">
        <w:rPr>
          <w:rFonts w:ascii="Calibri" w:hAnsi="Calibri" w:cs="Calibri"/>
          <w:lang w:val="nb-NO"/>
        </w:rPr>
        <w:t>out</w:t>
      </w:r>
      <w:proofErr w:type="spellEnd"/>
      <w:r w:rsidRPr="00F0771B">
        <w:rPr>
          <w:rFonts w:ascii="Calibri" w:hAnsi="Calibri" w:cs="Calibri"/>
          <w:lang w:val="nb-NO"/>
        </w:rPr>
        <w:t>-løsning skal etableres i samarbeid med Oppdragsgiver etter kontraktsinngåelse og innen frist avtalt i oppstartsmøte. Dersom annet ikke avtales, skal løsning eller nødvendig kataloggrunnlag være klart senest 60 kalenderdager etter skriftlig anmodning fra Oppdragsgiver.</w:t>
      </w:r>
    </w:p>
    <w:p w14:paraId="4D36F73E" w14:textId="77777777" w:rsidR="00350095" w:rsidRPr="00F0771B" w:rsidRDefault="005839CA">
      <w:pPr>
        <w:rPr>
          <w:rFonts w:ascii="Calibri" w:hAnsi="Calibri" w:cs="Calibri"/>
          <w:lang w:val="nb-NO"/>
        </w:rPr>
      </w:pPr>
      <w:r w:rsidRPr="00F0771B">
        <w:rPr>
          <w:rFonts w:ascii="Calibri" w:hAnsi="Calibri" w:cs="Calibri"/>
          <w:lang w:val="nb-NO"/>
        </w:rPr>
        <w:t>Løsningen skal gjenspeile avtalt sortiment, avtalte priser, rabatter, produktnavn, varenummer, størrelser, relevante produktdata, miljømerking og øvrige opplysninger som er nødvendige for korrekt bestilling og kontroll. Leverandøren er ansvarlig for at innholdet holdes oppdatert i avtaleperioden.</w:t>
      </w:r>
    </w:p>
    <w:p w14:paraId="50B7EF52" w14:textId="77777777" w:rsidR="00350095" w:rsidRPr="00F0771B" w:rsidRDefault="005839CA">
      <w:pPr>
        <w:rPr>
          <w:rFonts w:ascii="Calibri" w:hAnsi="Calibri" w:cs="Calibri"/>
          <w:lang w:val="nb-NO"/>
        </w:rPr>
      </w:pPr>
      <w:r w:rsidRPr="00F0771B">
        <w:rPr>
          <w:rFonts w:ascii="Calibri" w:hAnsi="Calibri" w:cs="Calibri"/>
          <w:lang w:val="nb-NO"/>
        </w:rPr>
        <w:lastRenderedPageBreak/>
        <w:t>Bestillingsløsningen skal skille klart mellom delkontraktene og kun vise avtalesortiment som del av rammeavtalen. Produkter utenfor avtalen skal ikke fremstå som avtaleprodukter eller kunne bestilles under avtalen uten skriftlig forhåndsgodkjenning fra Oppdragsgiver.</w:t>
      </w:r>
    </w:p>
    <w:p w14:paraId="3B6508E9" w14:textId="77777777" w:rsidR="00350095" w:rsidRPr="00F0771B" w:rsidRDefault="005839CA">
      <w:pPr>
        <w:rPr>
          <w:rFonts w:ascii="Calibri" w:hAnsi="Calibri" w:cs="Calibri"/>
          <w:lang w:val="nb-NO"/>
        </w:rPr>
      </w:pPr>
      <w:r w:rsidRPr="00F0771B">
        <w:rPr>
          <w:rFonts w:ascii="Calibri" w:hAnsi="Calibri" w:cs="Calibri"/>
          <w:lang w:val="nb-NO"/>
        </w:rPr>
        <w:t>Kostnader til ordinær etablering, drift, oppdatering og vedlikehold av katalog/punch-</w:t>
      </w:r>
      <w:proofErr w:type="spellStart"/>
      <w:r w:rsidRPr="00F0771B">
        <w:rPr>
          <w:rFonts w:ascii="Calibri" w:hAnsi="Calibri" w:cs="Calibri"/>
          <w:lang w:val="nb-NO"/>
        </w:rPr>
        <w:t>out</w:t>
      </w:r>
      <w:proofErr w:type="spellEnd"/>
      <w:r w:rsidRPr="00F0771B">
        <w:rPr>
          <w:rFonts w:ascii="Calibri" w:hAnsi="Calibri" w:cs="Calibri"/>
          <w:lang w:val="nb-NO"/>
        </w:rPr>
        <w:t xml:space="preserve"> eller tilsvarende e-handelsoppsett skal være inkludert i avtalte priser, med mindre annet uttrykkelig følger av prisskjema eller delkontraktsbilag.</w:t>
      </w:r>
    </w:p>
    <w:p w14:paraId="2E13B09B" w14:textId="77777777" w:rsidR="00350095" w:rsidRPr="00F0771B" w:rsidRDefault="005839CA">
      <w:pPr>
        <w:rPr>
          <w:rFonts w:ascii="Calibri" w:hAnsi="Calibri" w:cs="Calibri"/>
          <w:lang w:val="nb-NO"/>
        </w:rPr>
      </w:pPr>
      <w:r w:rsidRPr="00F0771B">
        <w:rPr>
          <w:rFonts w:ascii="Calibri" w:hAnsi="Calibri" w:cs="Calibri"/>
          <w:lang w:val="nb-NO"/>
        </w:rPr>
        <w:t>Dersom leverandørens løsning innebærer behandling av personopplysninger på vegne av Oppdragsgiver, skal nødvendig databehandleravtale inngås før løsningen tas i bruk.</w:t>
      </w:r>
    </w:p>
    <w:p w14:paraId="446AFB9B" w14:textId="77777777" w:rsidR="00350095" w:rsidRPr="00F0771B" w:rsidRDefault="005839CA">
      <w:pPr>
        <w:pStyle w:val="Overskrift2"/>
        <w:rPr>
          <w:rFonts w:ascii="Calibri" w:hAnsi="Calibri" w:cs="Calibri"/>
          <w:lang w:val="nb-NO"/>
        </w:rPr>
      </w:pPr>
      <w:bookmarkStart w:id="14" w:name="_Toc231558263"/>
      <w:r w:rsidRPr="00F0771B">
        <w:rPr>
          <w:rFonts w:ascii="Calibri" w:hAnsi="Calibri" w:cs="Calibri"/>
          <w:lang w:val="nb-NO"/>
        </w:rPr>
        <w:t>4.4 Levering, restordre og risiko</w:t>
      </w:r>
      <w:bookmarkEnd w:id="14"/>
    </w:p>
    <w:p w14:paraId="57434638" w14:textId="77777777" w:rsidR="00350095" w:rsidRPr="00F0771B" w:rsidRDefault="005839CA">
      <w:pPr>
        <w:rPr>
          <w:rFonts w:ascii="Calibri" w:hAnsi="Calibri" w:cs="Calibri"/>
          <w:lang w:val="nb-NO"/>
        </w:rPr>
      </w:pPr>
      <w:r w:rsidRPr="00F0771B">
        <w:rPr>
          <w:rFonts w:ascii="Calibri" w:hAnsi="Calibri" w:cs="Calibri"/>
          <w:lang w:val="nb-NO"/>
        </w:rPr>
        <w:t>Leveringstid skal være dokumentert, forutsigbar og i samsvar med kravspesifikasjon, leverandørens tilbud og eventuelle frister angitt i delkontraktsbilag. Leverandøren skal varsle restordre uten ugrunnet opphold og oppgi forventet leveringsdato, årsak og eventuelt forslag til godkjent erstatningsprodukt.</w:t>
      </w:r>
    </w:p>
    <w:p w14:paraId="4AE9B52C" w14:textId="77777777" w:rsidR="00350095" w:rsidRPr="00F0771B" w:rsidRDefault="005839CA">
      <w:pPr>
        <w:rPr>
          <w:rFonts w:ascii="Calibri" w:hAnsi="Calibri" w:cs="Calibri"/>
          <w:lang w:val="nb-NO"/>
        </w:rPr>
      </w:pPr>
      <w:r w:rsidRPr="00F0771B">
        <w:rPr>
          <w:rFonts w:ascii="Calibri" w:hAnsi="Calibri" w:cs="Calibri"/>
          <w:lang w:val="nb-NO"/>
        </w:rPr>
        <w:t>Risikoen går over på Oppdragsgiver når korrekt vare er levert på avtalt leveringssted, kvittert mottatt og uten synlige avvik. Feil, skadet, mangelfull eller feillevert vare anses ikke levert.</w:t>
      </w:r>
    </w:p>
    <w:p w14:paraId="02D8493B" w14:textId="77777777" w:rsidR="00350095" w:rsidRPr="00F0771B" w:rsidRDefault="005839CA">
      <w:pPr>
        <w:pStyle w:val="Overskrift1"/>
        <w:rPr>
          <w:rFonts w:ascii="Calibri" w:hAnsi="Calibri" w:cs="Calibri"/>
          <w:lang w:val="nb-NO"/>
        </w:rPr>
      </w:pPr>
      <w:bookmarkStart w:id="15" w:name="_Toc231558264"/>
      <w:r w:rsidRPr="00F0771B">
        <w:rPr>
          <w:rFonts w:ascii="Calibri" w:hAnsi="Calibri" w:cs="Calibri"/>
          <w:lang w:val="nb-NO"/>
        </w:rPr>
        <w:t>5. Sortiment, kvalitet, prøver og erstatningsprodukter</w:t>
      </w:r>
      <w:bookmarkEnd w:id="15"/>
    </w:p>
    <w:p w14:paraId="3E7E13A8" w14:textId="77777777" w:rsidR="00350095" w:rsidRPr="00F0771B" w:rsidRDefault="005839CA">
      <w:pPr>
        <w:rPr>
          <w:rFonts w:ascii="Calibri" w:hAnsi="Calibri" w:cs="Calibri"/>
          <w:lang w:val="nb-NO"/>
        </w:rPr>
      </w:pPr>
      <w:r w:rsidRPr="00F0771B">
        <w:rPr>
          <w:rFonts w:ascii="Calibri" w:hAnsi="Calibri" w:cs="Calibri"/>
          <w:lang w:val="nb-NO"/>
        </w:rPr>
        <w:t>Produktene skal til enhver tid oppfylle kravspesifikasjonen, tilbudt kvalitet, relevante standarder, lovpålagte krav og dokumentasjonskrav. Leverandøren skal på forespørsel dokumentere oppfyllelse.</w:t>
      </w:r>
    </w:p>
    <w:p w14:paraId="05C4E8DB" w14:textId="77777777" w:rsidR="00350095" w:rsidRPr="00F0771B" w:rsidRDefault="005839CA">
      <w:pPr>
        <w:rPr>
          <w:rFonts w:ascii="Calibri" w:hAnsi="Calibri" w:cs="Calibri"/>
          <w:lang w:val="nb-NO"/>
        </w:rPr>
      </w:pPr>
      <w:r w:rsidRPr="00F0771B">
        <w:rPr>
          <w:rFonts w:ascii="Calibri" w:hAnsi="Calibri" w:cs="Calibri"/>
          <w:lang w:val="nb-NO"/>
        </w:rPr>
        <w:t>Leverandøren skal sikre tilstrekkelig størrelsesspekter og modeller for kommunenes brukergrupper, herunder relevante dame-/herremodeller, unisex og størrelser utover standard der dette følger av kravspesifikasjon eller behov.</w:t>
      </w:r>
    </w:p>
    <w:p w14:paraId="6E25D559" w14:textId="77777777" w:rsidR="00350095" w:rsidRPr="00F0771B" w:rsidRDefault="005839CA">
      <w:pPr>
        <w:rPr>
          <w:rFonts w:ascii="Calibri" w:hAnsi="Calibri" w:cs="Calibri"/>
          <w:lang w:val="nb-NO"/>
        </w:rPr>
      </w:pPr>
      <w:r w:rsidRPr="00F0771B">
        <w:rPr>
          <w:rFonts w:ascii="Calibri" w:hAnsi="Calibri" w:cs="Calibri"/>
          <w:lang w:val="nb-NO"/>
        </w:rPr>
        <w:t>Prøver, prøvekolleksjon, størrelsesprøving, retur og bytte reguleres av kravspesifikasjon, delkontraktsbilag og leverandørens tilbud. Feil eller avvik fra bestilling skal kunne returneres uten kostnad for Oppdragsgiver.</w:t>
      </w:r>
    </w:p>
    <w:p w14:paraId="3C76B596" w14:textId="77777777" w:rsidR="00350095" w:rsidRPr="00F0771B" w:rsidRDefault="005839CA">
      <w:pPr>
        <w:rPr>
          <w:rFonts w:ascii="Calibri" w:hAnsi="Calibri" w:cs="Calibri"/>
          <w:lang w:val="nb-NO"/>
        </w:rPr>
      </w:pPr>
      <w:r w:rsidRPr="00F0771B">
        <w:rPr>
          <w:rFonts w:ascii="Calibri" w:hAnsi="Calibri" w:cs="Calibri"/>
          <w:lang w:val="nb-NO"/>
        </w:rPr>
        <w:t>Leverandøren kan ikke endre avtalt produkt, modell, materialkvalitet, produsent, sertifisering, produksjonsland eller vesentlige egenskaper uten skriftlig forhåndsgodkjenning. Erstatningsprodukt skal minst oppfylle alle krav og tilbys til samme eller lavere pris, med mindre Oppdragsgiver skriftlig aksepterer noe annet.</w:t>
      </w:r>
    </w:p>
    <w:p w14:paraId="312117E1" w14:textId="77777777" w:rsidR="00350095" w:rsidRPr="00F0771B" w:rsidRDefault="005839CA">
      <w:pPr>
        <w:pStyle w:val="Overskrift1"/>
        <w:rPr>
          <w:rFonts w:ascii="Calibri" w:hAnsi="Calibri" w:cs="Calibri"/>
          <w:lang w:val="nb-NO"/>
        </w:rPr>
      </w:pPr>
      <w:bookmarkStart w:id="16" w:name="_Toc231558265"/>
      <w:r w:rsidRPr="00F0771B">
        <w:rPr>
          <w:rFonts w:ascii="Calibri" w:hAnsi="Calibri" w:cs="Calibri"/>
          <w:lang w:val="nb-NO"/>
        </w:rPr>
        <w:t>6. Priser, prisregulering og fakturering</w:t>
      </w:r>
      <w:bookmarkEnd w:id="16"/>
    </w:p>
    <w:p w14:paraId="3E6EAAA4" w14:textId="77777777" w:rsidR="00865B39" w:rsidRPr="00F0771B" w:rsidRDefault="00865B39" w:rsidP="00865B39">
      <w:pPr>
        <w:rPr>
          <w:rFonts w:ascii="Calibri" w:hAnsi="Calibri" w:cs="Calibri"/>
          <w:lang w:val="nb-NO"/>
        </w:rPr>
      </w:pPr>
      <w:r w:rsidRPr="00F0771B">
        <w:rPr>
          <w:rFonts w:ascii="Calibri" w:hAnsi="Calibri" w:cs="Calibri"/>
          <w:lang w:val="nb-NO"/>
        </w:rPr>
        <w:t>Priser fremgår av tildelte delkontraktsbilag 2A-2E, prisskjema og leverandørens tilbud. Prisene skal inkludere alle kostnader for å oppfylle avtalen, herunder emballasje, administrasjon, bestillingsløsning, rapportering og levering til avtalte leveringssteder, med mindre annet uttrykkelig fremgår.</w:t>
      </w:r>
    </w:p>
    <w:p w14:paraId="36953483" w14:textId="77777777" w:rsidR="00865B39" w:rsidRPr="00F0771B" w:rsidRDefault="00865B39" w:rsidP="00865B39">
      <w:pPr>
        <w:rPr>
          <w:rFonts w:ascii="Calibri" w:hAnsi="Calibri" w:cs="Calibri"/>
          <w:lang w:val="nb-NO"/>
        </w:rPr>
      </w:pPr>
      <w:r w:rsidRPr="00F0771B">
        <w:rPr>
          <w:rFonts w:ascii="Calibri" w:hAnsi="Calibri" w:cs="Calibri"/>
          <w:lang w:val="nb-NO"/>
        </w:rPr>
        <w:t>Prisene er faste de første 12 månedene fra avtaleoppstart. Deretter kan prisene reguleres én gang per år etter skriftlig krav fra Leverandøren. Prisregulering kan maksimalt tilsvare prosentvis endring i Statistisk sentralbyrås konsumprisindeks, hovedindeks, for siste tilgjengelige tolvmånedersperiode før reguleringstidspunktet. Krav om prisregulering skal dokumenteres og varsles minst 30 kalenderdager før ønsket ikrafttredelse. Prisendringer kan ikke iverksettes før de er skriftlig godkjent av Oppdragsgiver.</w:t>
      </w:r>
    </w:p>
    <w:p w14:paraId="150C64C0" w14:textId="77777777" w:rsidR="00865B39" w:rsidRPr="00F0771B" w:rsidRDefault="00865B39" w:rsidP="00865B39">
      <w:pPr>
        <w:rPr>
          <w:rFonts w:ascii="Calibri" w:hAnsi="Calibri" w:cs="Calibri"/>
          <w:lang w:val="nb-NO"/>
        </w:rPr>
      </w:pPr>
      <w:r w:rsidRPr="00F0771B">
        <w:rPr>
          <w:rFonts w:ascii="Calibri" w:hAnsi="Calibri" w:cs="Calibri"/>
          <w:lang w:val="nb-NO"/>
        </w:rPr>
        <w:t>Dersom Leverandørens ordinære markedspris, offentlig tilgjengelige pris eller kampanjepris for tilsvarende produkt er lavere enn avtalepris, skal Oppdragsgiver tilbys den laveste prisen.</w:t>
      </w:r>
    </w:p>
    <w:p w14:paraId="3A6886A4" w14:textId="4CAEC27E" w:rsidR="00350095" w:rsidRPr="00F0771B" w:rsidRDefault="00865B39">
      <w:pPr>
        <w:rPr>
          <w:rFonts w:ascii="Calibri" w:hAnsi="Calibri" w:cs="Calibri"/>
          <w:lang w:val="nb-NO"/>
        </w:rPr>
      </w:pPr>
      <w:r w:rsidRPr="00F0771B">
        <w:rPr>
          <w:rFonts w:ascii="Calibri" w:hAnsi="Calibri" w:cs="Calibri"/>
          <w:lang w:val="nb-NO"/>
        </w:rPr>
        <w:t>Faktura skal sendes elektronisk i EHF-format til korrekt organisasjonsnummer/fakturamottaker og angi bestillingsnummer, avtalereferanse, delkontrakt, leveringssted, varelinje, antall, enhetspris, merverdiavgift og eventuelle rabatter/kreditnotaer.</w:t>
      </w:r>
    </w:p>
    <w:p w14:paraId="57020384" w14:textId="77777777" w:rsidR="00350095" w:rsidRPr="00F0771B" w:rsidRDefault="005839CA">
      <w:pPr>
        <w:pStyle w:val="Overskrift1"/>
        <w:rPr>
          <w:rFonts w:ascii="Calibri" w:hAnsi="Calibri" w:cs="Calibri"/>
          <w:lang w:val="nb-NO"/>
        </w:rPr>
      </w:pPr>
      <w:bookmarkStart w:id="17" w:name="_Toc231558266"/>
      <w:r w:rsidRPr="00F0771B">
        <w:rPr>
          <w:rFonts w:ascii="Calibri" w:hAnsi="Calibri" w:cs="Calibri"/>
          <w:lang w:val="nb-NO"/>
        </w:rPr>
        <w:t xml:space="preserve">7. Klima, miljø, </w:t>
      </w:r>
      <w:proofErr w:type="spellStart"/>
      <w:r w:rsidRPr="00F0771B">
        <w:rPr>
          <w:rFonts w:ascii="Calibri" w:hAnsi="Calibri" w:cs="Calibri"/>
          <w:lang w:val="nb-NO"/>
        </w:rPr>
        <w:t>sirkularitet</w:t>
      </w:r>
      <w:proofErr w:type="spellEnd"/>
      <w:r w:rsidRPr="00F0771B">
        <w:rPr>
          <w:rFonts w:ascii="Calibri" w:hAnsi="Calibri" w:cs="Calibri"/>
          <w:lang w:val="nb-NO"/>
        </w:rPr>
        <w:t xml:space="preserve"> og rapportering</w:t>
      </w:r>
      <w:bookmarkEnd w:id="17"/>
    </w:p>
    <w:p w14:paraId="034DB2CD" w14:textId="77777777" w:rsidR="00350095" w:rsidRPr="00F0771B" w:rsidRDefault="005839CA">
      <w:pPr>
        <w:rPr>
          <w:rFonts w:ascii="Calibri" w:hAnsi="Calibri" w:cs="Calibri"/>
          <w:lang w:val="nb-NO"/>
        </w:rPr>
      </w:pPr>
      <w:r w:rsidRPr="00F0771B">
        <w:rPr>
          <w:rFonts w:ascii="Calibri" w:hAnsi="Calibri" w:cs="Calibri"/>
          <w:lang w:val="nb-NO"/>
        </w:rPr>
        <w:t>Leverandøren skal oppfylle miljøkravene i konkurransegrunnlaget, kravspesifikasjonene og relevante delkontraktsbilag. Krav kan blant annet gjelde levetid, materialinnhold, kjemikalier, emballasje, transport, reparasjon, retur, ombruk, gjenvinning og dokumentasjon.</w:t>
      </w:r>
    </w:p>
    <w:p w14:paraId="56D11FC3" w14:textId="77777777" w:rsidR="00350095" w:rsidRPr="00F0771B" w:rsidRDefault="005839CA">
      <w:pPr>
        <w:rPr>
          <w:rFonts w:ascii="Calibri" w:hAnsi="Calibri" w:cs="Calibri"/>
          <w:lang w:val="nb-NO"/>
        </w:rPr>
      </w:pPr>
      <w:r w:rsidRPr="00F0771B">
        <w:rPr>
          <w:rFonts w:ascii="Calibri" w:hAnsi="Calibri" w:cs="Calibri"/>
          <w:lang w:val="nb-NO"/>
        </w:rPr>
        <w:lastRenderedPageBreak/>
        <w:t>Leverandøren skal minst årlig rapportere per kommune og delkontrakt på omsetning, uttak, produktkategorier, reklamasjoner, retur/bytte, miljømerkede produkter, produkter med dokumentert miljøytelse, transport-/logistikkløsninger og tiltak for levetidsforlengelse. Oppdragsgiver kan be om rapportering oftere dersom kontraktsoppfølgingen tilsier det.</w:t>
      </w:r>
    </w:p>
    <w:p w14:paraId="2FBC6C03" w14:textId="77777777" w:rsidR="00350095" w:rsidRPr="00F0771B" w:rsidRDefault="005839CA">
      <w:pPr>
        <w:pStyle w:val="Overskrift1"/>
        <w:rPr>
          <w:rFonts w:ascii="Calibri" w:hAnsi="Calibri" w:cs="Calibri"/>
          <w:lang w:val="nb-NO"/>
        </w:rPr>
      </w:pPr>
      <w:bookmarkStart w:id="18" w:name="_Toc231558267"/>
      <w:r w:rsidRPr="00F0771B">
        <w:rPr>
          <w:rFonts w:ascii="Calibri" w:hAnsi="Calibri" w:cs="Calibri"/>
          <w:lang w:val="nb-NO"/>
        </w:rPr>
        <w:t>8. Menneskerettigheter og arbeidsforhold i leverandørkjeden</w:t>
      </w:r>
      <w:bookmarkEnd w:id="18"/>
    </w:p>
    <w:p w14:paraId="6A887658" w14:textId="77777777" w:rsidR="00350095" w:rsidRPr="00F0771B" w:rsidRDefault="005839CA">
      <w:pPr>
        <w:rPr>
          <w:rFonts w:ascii="Calibri" w:hAnsi="Calibri" w:cs="Calibri"/>
          <w:lang w:val="nb-NO"/>
        </w:rPr>
      </w:pPr>
      <w:r w:rsidRPr="00F0771B">
        <w:rPr>
          <w:rFonts w:ascii="Calibri" w:hAnsi="Calibri" w:cs="Calibri"/>
          <w:lang w:val="nb-NO"/>
        </w:rPr>
        <w:t>Leverandøren skal gjennomføre kontrakten på en måte som sikrer respekt for grunnleggende menneskerettigheter og arbeidstakerrettigheter i leverandørkjeden. Kravet gjelder egen virksomhet, produsenter, underleverandører, støttende virksomheter og andre vesentlige ledd i leverandørkjeden for produkter som leveres under avtalen.</w:t>
      </w:r>
    </w:p>
    <w:p w14:paraId="10310435" w14:textId="77777777" w:rsidR="00350095" w:rsidRPr="00F0771B" w:rsidRDefault="005839CA">
      <w:pPr>
        <w:rPr>
          <w:rFonts w:ascii="Calibri" w:hAnsi="Calibri" w:cs="Calibri"/>
          <w:lang w:val="nb-NO"/>
        </w:rPr>
      </w:pPr>
      <w:r w:rsidRPr="00F0771B">
        <w:rPr>
          <w:rFonts w:ascii="Calibri" w:hAnsi="Calibri" w:cs="Calibri"/>
          <w:lang w:val="nb-NO"/>
        </w:rPr>
        <w:t>Leverandøren skal ha risikobaserte rutiner for aktsomhetsvurderinger i tråd med OECDs retningslinjer for ansvarlig næringsliv og FNs veiledende prinsipper for næringsliv og menneskerettigheter. Leverandører som er omfattet av åpenhetsloven, skal oppfylle lovens krav til aktsomhetsvurderinger, redegjørelse og informasjonsplikt.</w:t>
      </w:r>
    </w:p>
    <w:p w14:paraId="437B30DB" w14:textId="77777777" w:rsidR="00350095" w:rsidRPr="00F0771B" w:rsidRDefault="005839CA">
      <w:pPr>
        <w:rPr>
          <w:rFonts w:ascii="Calibri" w:hAnsi="Calibri" w:cs="Calibri"/>
          <w:lang w:val="nb-NO"/>
        </w:rPr>
      </w:pPr>
      <w:r w:rsidRPr="00F0771B">
        <w:rPr>
          <w:rFonts w:ascii="Calibri" w:hAnsi="Calibri" w:cs="Calibri"/>
          <w:lang w:val="nb-NO"/>
        </w:rPr>
        <w:t>Leverandøren skal arbeide aktivt for å forebygge, stanse og begrense risiko for brudd på grunnleggende menneskerettigheter og arbeidstakerrettigheter, herunder forbud mot tvangsarbeid og barnearbeid, krav til helse, miljø og sikkerhet, organisasjonsfrihet, retten til kollektive forhandlinger, ikke-diskriminering, lovlige lønns- og arbeidstidsvilkår og forsvarlige arbeidsforhold.</w:t>
      </w:r>
    </w:p>
    <w:p w14:paraId="680E25F6" w14:textId="77777777" w:rsidR="00350095" w:rsidRPr="00F0771B" w:rsidRDefault="005839CA">
      <w:pPr>
        <w:rPr>
          <w:rFonts w:ascii="Calibri" w:hAnsi="Calibri" w:cs="Calibri"/>
          <w:lang w:val="nb-NO"/>
        </w:rPr>
      </w:pPr>
      <w:r w:rsidRPr="00F0771B">
        <w:rPr>
          <w:rFonts w:ascii="Calibri" w:hAnsi="Calibri" w:cs="Calibri"/>
          <w:lang w:val="nb-NO"/>
        </w:rPr>
        <w:t>Kravene skal videreføres i relevante avtaler med produsenter, underleverandører og andre virksomheter som medvirker til oppfyllelse av kontrakten. Leverandøren er ansvarlig for å følge opp at kravene etterleves i leverandørkjeden.</w:t>
      </w:r>
    </w:p>
    <w:p w14:paraId="01D3377F" w14:textId="77777777" w:rsidR="00350095" w:rsidRPr="00F0771B" w:rsidRDefault="005839CA">
      <w:pPr>
        <w:rPr>
          <w:rFonts w:ascii="Calibri" w:hAnsi="Calibri" w:cs="Calibri"/>
          <w:lang w:val="nb-NO"/>
        </w:rPr>
      </w:pPr>
      <w:r w:rsidRPr="00F0771B">
        <w:rPr>
          <w:rFonts w:ascii="Calibri" w:hAnsi="Calibri" w:cs="Calibri"/>
          <w:lang w:val="nb-NO"/>
        </w:rPr>
        <w:t>Oppdragsgiver kan kreve at Leverandøren legger frem informasjon om leverandørkjeden for produkter som leveres under avtalen, herunder produksjonssted, produsent, land, produktkategori, vesentlige underleverandører og risikovurderinger. Oppdragsgiver kan særlig kreve slik dokumentasjon for produkter med høy verdi, høyt volum eller forhøyet risiko.</w:t>
      </w:r>
    </w:p>
    <w:p w14:paraId="1F04B08C" w14:textId="77777777" w:rsidR="00350095" w:rsidRPr="00F0771B" w:rsidRDefault="005839CA">
      <w:pPr>
        <w:rPr>
          <w:rFonts w:ascii="Calibri" w:hAnsi="Calibri" w:cs="Calibri"/>
          <w:lang w:val="nb-NO"/>
        </w:rPr>
      </w:pPr>
      <w:r w:rsidRPr="00F0771B">
        <w:rPr>
          <w:rFonts w:ascii="Calibri" w:hAnsi="Calibri" w:cs="Calibri"/>
          <w:lang w:val="nb-NO"/>
        </w:rPr>
        <w:t>Leverandøren skal på forespørsel kunne dokumentere rutiner for aktsomhetsvurderinger, risikovurderinger for relevante produkter og produksjonsland, oversikt over produksjonssteder og vesentlige underleverandører, gjennomførte tiltak for å forebygge eller redusere risiko, oppfølging av avvik og forbedringstiltak, og eventuell tredjepartsrevisjon, sertifisering eller annen relevant kontroll.</w:t>
      </w:r>
    </w:p>
    <w:p w14:paraId="11F5A130" w14:textId="77777777" w:rsidR="00350095" w:rsidRPr="00F0771B" w:rsidRDefault="005839CA">
      <w:pPr>
        <w:rPr>
          <w:rFonts w:ascii="Calibri" w:hAnsi="Calibri" w:cs="Calibri"/>
          <w:lang w:val="nb-NO"/>
        </w:rPr>
      </w:pPr>
      <w:r w:rsidRPr="00F0771B">
        <w:rPr>
          <w:rFonts w:ascii="Calibri" w:hAnsi="Calibri" w:cs="Calibri"/>
          <w:lang w:val="nb-NO"/>
        </w:rPr>
        <w:t>Oppdragsgiver kan gjennomføre kontraktsoppfølging ved egenrapportering, dokumentasjonskontroll, stikkprøver, statusmøter, revisjon eller annen egnet kontroll. Leverandøren skal medvirke lojalt til slik oppfølging. Dersom det avdekkes brudd eller vesentlig risiko for brudd, skal Leverandøren uten ugrunnet opphold utarbeide og gjennomføre en tiltaksplan med frister for korrigerende tiltak. Tiltaksplanen skal godkjennes av Oppdragsgiver.</w:t>
      </w:r>
    </w:p>
    <w:p w14:paraId="17356D01" w14:textId="77777777" w:rsidR="00350095" w:rsidRPr="00F0771B" w:rsidRDefault="005839CA">
      <w:pPr>
        <w:rPr>
          <w:rFonts w:ascii="Calibri" w:hAnsi="Calibri" w:cs="Calibri"/>
          <w:lang w:val="nb-NO"/>
        </w:rPr>
      </w:pPr>
      <w:r w:rsidRPr="00F0771B">
        <w:rPr>
          <w:rFonts w:ascii="Calibri" w:hAnsi="Calibri" w:cs="Calibri"/>
          <w:lang w:val="nb-NO"/>
        </w:rPr>
        <w:t>Vesentlige eller gjentatte brudd på dette punktet, manglende dokumentasjon, manglende åpenhet om leverandørkjeden eller manglende gjennomføring av avtalte forbedringstiltak kan anses som mislighold og gi grunnlag for bestillingsstans, dekningskjøp, prisavslag, heving helt eller delvis og/eller andre misligholdsbeføyelser etter avtalen.</w:t>
      </w:r>
    </w:p>
    <w:p w14:paraId="77A38C89" w14:textId="77777777" w:rsidR="00350095" w:rsidRPr="00F0771B" w:rsidRDefault="005839CA">
      <w:pPr>
        <w:pStyle w:val="Overskrift1"/>
        <w:rPr>
          <w:rFonts w:ascii="Calibri" w:hAnsi="Calibri" w:cs="Calibri"/>
          <w:lang w:val="nb-NO"/>
        </w:rPr>
      </w:pPr>
      <w:bookmarkStart w:id="19" w:name="_Toc231558268"/>
      <w:r w:rsidRPr="00F0771B">
        <w:rPr>
          <w:rFonts w:ascii="Calibri" w:hAnsi="Calibri" w:cs="Calibri"/>
          <w:lang w:val="nb-NO"/>
        </w:rPr>
        <w:t>9. Sanksjoner og russisk involvering</w:t>
      </w:r>
      <w:bookmarkEnd w:id="19"/>
    </w:p>
    <w:p w14:paraId="5853676B" w14:textId="77777777" w:rsidR="00350095" w:rsidRPr="00F0771B" w:rsidRDefault="005839CA">
      <w:pPr>
        <w:rPr>
          <w:rFonts w:ascii="Calibri" w:hAnsi="Calibri" w:cs="Calibri"/>
          <w:lang w:val="nb-NO"/>
        </w:rPr>
      </w:pPr>
      <w:r w:rsidRPr="00F0771B">
        <w:rPr>
          <w:rFonts w:ascii="Calibri" w:hAnsi="Calibri" w:cs="Calibri"/>
          <w:lang w:val="nb-NO"/>
        </w:rPr>
        <w:t>Leverandøren bekrefter at forbudet etter forskrift 15. august 2014 nr. 1076 om restriktive tiltak vedrørende handlinger som undergraver eller truer Ukrainas territorielle integritet, suverenitet, uavhengighet og stabilitet § 8n, ikke er til hinder for deltakelse i konkurransen eller eventuell kontraktstildeling.</w:t>
      </w:r>
    </w:p>
    <w:p w14:paraId="12B35342" w14:textId="77777777" w:rsidR="00350095" w:rsidRPr="00F0771B" w:rsidRDefault="005839CA">
      <w:pPr>
        <w:rPr>
          <w:rFonts w:ascii="Calibri" w:hAnsi="Calibri" w:cs="Calibri"/>
          <w:lang w:val="nb-NO"/>
        </w:rPr>
      </w:pPr>
      <w:r w:rsidRPr="00F0771B">
        <w:rPr>
          <w:rFonts w:ascii="Calibri" w:hAnsi="Calibri" w:cs="Calibri"/>
          <w:lang w:val="nb-NO"/>
        </w:rPr>
        <w:t>Bekreftelsen gjelder Leverandøren selv, eventuelle støttende virksomheter, underleverandører, leverandører eller andre samarbeidspartnere som skal stå for mer enn 10 % av kontraktens verdi, og virksomheter som handler på vegne av eller etter instruks fra personer, enheter eller organer som omfattes av forbudet.</w:t>
      </w:r>
    </w:p>
    <w:p w14:paraId="048DC739" w14:textId="77777777" w:rsidR="00350095" w:rsidRPr="00F0771B" w:rsidRDefault="005839CA">
      <w:pPr>
        <w:rPr>
          <w:rFonts w:ascii="Calibri" w:hAnsi="Calibri" w:cs="Calibri"/>
          <w:lang w:val="nb-NO"/>
        </w:rPr>
      </w:pPr>
      <w:r w:rsidRPr="00F0771B">
        <w:rPr>
          <w:rFonts w:ascii="Calibri" w:hAnsi="Calibri" w:cs="Calibri"/>
          <w:lang w:val="nb-NO"/>
        </w:rPr>
        <w:t xml:space="preserve">Leverandøren skal uten ugrunnet opphold varsle Oppdragsgiver skriftlig dersom forholdene endrer seg i konkurranse- eller kontraktsperioden, eller dersom Leverandøren blir kjent med forhold som kan innebære at forbudet er til hinder for videre </w:t>
      </w:r>
      <w:proofErr w:type="spellStart"/>
      <w:r w:rsidRPr="00F0771B">
        <w:rPr>
          <w:rFonts w:ascii="Calibri" w:hAnsi="Calibri" w:cs="Calibri"/>
          <w:lang w:val="nb-NO"/>
        </w:rPr>
        <w:t>kontraktsgjennomføring</w:t>
      </w:r>
      <w:proofErr w:type="spellEnd"/>
      <w:r w:rsidRPr="00F0771B">
        <w:rPr>
          <w:rFonts w:ascii="Calibri" w:hAnsi="Calibri" w:cs="Calibri"/>
          <w:lang w:val="nb-NO"/>
        </w:rPr>
        <w:t>.</w:t>
      </w:r>
    </w:p>
    <w:p w14:paraId="4E208AAE" w14:textId="77777777" w:rsidR="00350095" w:rsidRPr="00F0771B" w:rsidRDefault="005839CA">
      <w:pPr>
        <w:rPr>
          <w:rFonts w:ascii="Calibri" w:hAnsi="Calibri" w:cs="Calibri"/>
          <w:lang w:val="nb-NO"/>
        </w:rPr>
      </w:pPr>
      <w:r w:rsidRPr="00F0771B">
        <w:rPr>
          <w:rFonts w:ascii="Calibri" w:hAnsi="Calibri" w:cs="Calibri"/>
          <w:lang w:val="nb-NO"/>
        </w:rPr>
        <w:t>Brudd på dette punktet, uriktig erklæring eller manglende varsling kan anses som vesentlig mislighold og gi grunnlag for avvisning, bestillingsstans, heving helt eller delvis og/eller andre misligholdsbeføyelser. Oppdragsgiver kan kreve nødvendig dokumentasjon for å kontrollere at forbudet ikke er til hinder for kontrakten.</w:t>
      </w:r>
    </w:p>
    <w:p w14:paraId="51751F29" w14:textId="77777777" w:rsidR="00350095" w:rsidRPr="00F0771B" w:rsidRDefault="005839CA">
      <w:pPr>
        <w:pStyle w:val="Overskrift1"/>
        <w:rPr>
          <w:rFonts w:ascii="Calibri" w:hAnsi="Calibri" w:cs="Calibri"/>
          <w:lang w:val="nb-NO"/>
        </w:rPr>
      </w:pPr>
      <w:bookmarkStart w:id="20" w:name="_Toc231558269"/>
      <w:r w:rsidRPr="00F0771B">
        <w:rPr>
          <w:rFonts w:ascii="Calibri" w:hAnsi="Calibri" w:cs="Calibri"/>
          <w:lang w:val="nb-NO"/>
        </w:rPr>
        <w:lastRenderedPageBreak/>
        <w:t>10. Kontraktsoppfølging, forsikring, mislighold og sanksjoner</w:t>
      </w:r>
      <w:bookmarkEnd w:id="20"/>
    </w:p>
    <w:p w14:paraId="15393B98" w14:textId="77777777" w:rsidR="00350095" w:rsidRPr="00F0771B" w:rsidRDefault="005839CA">
      <w:pPr>
        <w:rPr>
          <w:rFonts w:ascii="Calibri" w:hAnsi="Calibri" w:cs="Calibri"/>
          <w:lang w:val="nb-NO"/>
        </w:rPr>
      </w:pPr>
      <w:r w:rsidRPr="00F0771B">
        <w:rPr>
          <w:rFonts w:ascii="Calibri" w:hAnsi="Calibri" w:cs="Calibri"/>
          <w:lang w:val="nb-NO"/>
        </w:rPr>
        <w:t>Partene skal avholde oppstartsmøte innen 20 virkedager etter kontraktsinngåelse. Videre oppfølging gjennomføres minst årlig og ellers ved behov. Oppdragsgiver kan kreve statusmøter per delkontrakt eller kommune dersom det er hensiktsmessig.</w:t>
      </w:r>
    </w:p>
    <w:p w14:paraId="4FAFE593" w14:textId="77777777" w:rsidR="00350095" w:rsidRPr="00F0771B" w:rsidRDefault="005839CA">
      <w:pPr>
        <w:rPr>
          <w:rFonts w:ascii="Calibri" w:hAnsi="Calibri" w:cs="Calibri"/>
          <w:lang w:val="nb-NO"/>
        </w:rPr>
      </w:pPr>
      <w:r w:rsidRPr="00F0771B">
        <w:rPr>
          <w:rFonts w:ascii="Calibri" w:hAnsi="Calibri" w:cs="Calibri"/>
          <w:lang w:val="nb-NO"/>
        </w:rPr>
        <w:t>Leverandøren skal levere rapporter i format og med innhold som angitt i bilag 5. Rapportene skal kunne brytes ned per kommune, enhet, delkontrakt, varelinje og periode.</w:t>
      </w:r>
    </w:p>
    <w:p w14:paraId="2A070A73" w14:textId="77777777" w:rsidR="00350095" w:rsidRPr="00F0771B" w:rsidRDefault="005839CA">
      <w:pPr>
        <w:rPr>
          <w:rFonts w:ascii="Calibri" w:hAnsi="Calibri" w:cs="Calibri"/>
          <w:lang w:val="nb-NO"/>
        </w:rPr>
      </w:pPr>
      <w:r w:rsidRPr="00F0771B">
        <w:rPr>
          <w:rFonts w:ascii="Calibri" w:hAnsi="Calibri" w:cs="Calibri"/>
          <w:lang w:val="nb-NO"/>
        </w:rPr>
        <w:t>Leverandøren skal ha gyldig ansvarsforsikring med dekning tilpasset kontraktens art og risiko, herunder produktansvar der dette er relevant. Forsikringen skal opprettholdes i hele avtaleperioden. Oppdragsgiver kan kreve dokumentasjon på gyldig forsikring før kontraktsignering og i avtaleperioden.</w:t>
      </w:r>
    </w:p>
    <w:p w14:paraId="6B28B3A5" w14:textId="77777777" w:rsidR="00350095" w:rsidRPr="00F0771B" w:rsidRDefault="005839CA">
      <w:pPr>
        <w:rPr>
          <w:rFonts w:ascii="Calibri" w:hAnsi="Calibri" w:cs="Calibri"/>
          <w:lang w:val="nb-NO"/>
        </w:rPr>
      </w:pPr>
      <w:r w:rsidRPr="00F0771B">
        <w:rPr>
          <w:rFonts w:ascii="Calibri" w:hAnsi="Calibri" w:cs="Calibri"/>
          <w:lang w:val="nb-NO"/>
        </w:rPr>
        <w:t>Ved forsinkelse kan Oppdragsgiver kreve dagmulkt på 0,5 % av forsinket leveranses verdi per påbegynt virkedag, begrenset oppad til 10 % av forsinket leveranses verdi. Dagmulkt er ikke til hinder for andre misligholdsbeføyelser der vilkårene for dette er oppfylt.</w:t>
      </w:r>
    </w:p>
    <w:p w14:paraId="1380A0ED" w14:textId="77777777" w:rsidR="00350095" w:rsidRPr="00F0771B" w:rsidRDefault="005839CA">
      <w:pPr>
        <w:rPr>
          <w:rFonts w:ascii="Calibri" w:hAnsi="Calibri" w:cs="Calibri"/>
          <w:lang w:val="nb-NO"/>
        </w:rPr>
      </w:pPr>
      <w:r w:rsidRPr="00F0771B">
        <w:rPr>
          <w:rFonts w:ascii="Calibri" w:hAnsi="Calibri" w:cs="Calibri"/>
          <w:lang w:val="nb-NO"/>
        </w:rPr>
        <w:t>Ved feil, mangler, feil fakturering, levering av ikke-godkjente erstatningsprodukter, manglende sortimentstilgjengelighet eller brudd på rapporteringsplikter kan Oppdragsgiver kreve retting, omlevering, kreditnota, prisavslag, dekningskjøp, midlertidig bestillingsstans og/eller heving helt eller delvis.</w:t>
      </w:r>
    </w:p>
    <w:p w14:paraId="48AA71CC" w14:textId="77777777" w:rsidR="00350095" w:rsidRPr="00F0771B" w:rsidRDefault="005839CA">
      <w:pPr>
        <w:pStyle w:val="Overskrift1"/>
        <w:rPr>
          <w:rFonts w:ascii="Calibri" w:hAnsi="Calibri" w:cs="Calibri"/>
          <w:lang w:val="nb-NO"/>
        </w:rPr>
      </w:pPr>
      <w:bookmarkStart w:id="21" w:name="_Toc231558270"/>
      <w:r w:rsidRPr="00F0771B">
        <w:rPr>
          <w:rFonts w:ascii="Calibri" w:hAnsi="Calibri" w:cs="Calibri"/>
          <w:lang w:val="nb-NO"/>
        </w:rPr>
        <w:t>11. Endringer, opphør og tvister</w:t>
      </w:r>
      <w:bookmarkEnd w:id="21"/>
    </w:p>
    <w:p w14:paraId="4DDC86CF" w14:textId="77777777" w:rsidR="00350095" w:rsidRPr="00F0771B" w:rsidRDefault="005839CA">
      <w:pPr>
        <w:rPr>
          <w:rFonts w:ascii="Calibri" w:hAnsi="Calibri" w:cs="Calibri"/>
          <w:lang w:val="nb-NO"/>
        </w:rPr>
      </w:pPr>
      <w:r w:rsidRPr="00F0771B">
        <w:rPr>
          <w:rFonts w:ascii="Calibri" w:hAnsi="Calibri" w:cs="Calibri"/>
          <w:lang w:val="nb-NO"/>
        </w:rPr>
        <w:t>Endringer i rammeavtalen, bilag eller delkontraktsbilag skal være skriftlige og signert av partene. Endringer kan bare gjennomføres innenfor rammene av anskaffelsesregelverket.</w:t>
      </w:r>
    </w:p>
    <w:p w14:paraId="202C9C07" w14:textId="77777777" w:rsidR="00350095" w:rsidRPr="00F0771B" w:rsidRDefault="005839CA">
      <w:pPr>
        <w:rPr>
          <w:rFonts w:ascii="Calibri" w:hAnsi="Calibri" w:cs="Calibri"/>
          <w:lang w:val="nb-NO"/>
        </w:rPr>
      </w:pPr>
      <w:r w:rsidRPr="00F0771B">
        <w:rPr>
          <w:rFonts w:ascii="Calibri" w:hAnsi="Calibri" w:cs="Calibri"/>
          <w:lang w:val="nb-NO"/>
        </w:rPr>
        <w:t>Oppdragsgiver kan si opp rammeavtalen helt eller for én/flere delkontrakter med seks måneders skriftlig varsel dersom saklig grunn foreligger. Oppsigelse fritar ikke partene fra plikter som allerede er pådratt før oppsigelsestidens utløp.</w:t>
      </w:r>
    </w:p>
    <w:p w14:paraId="6A6A7070" w14:textId="77777777" w:rsidR="00350095" w:rsidRPr="00F0771B" w:rsidRDefault="005839CA">
      <w:pPr>
        <w:rPr>
          <w:rFonts w:ascii="Calibri" w:hAnsi="Calibri" w:cs="Calibri"/>
          <w:lang w:val="nb-NO"/>
        </w:rPr>
      </w:pPr>
      <w:r w:rsidRPr="00F0771B">
        <w:rPr>
          <w:rFonts w:ascii="Calibri" w:hAnsi="Calibri" w:cs="Calibri"/>
          <w:lang w:val="nb-NO"/>
        </w:rPr>
        <w:t>Hver part kan heve avtalen helt eller delvis ved vesentlig mislighold. Delvis heving kan begrenses til én eller flere delkontrakter dersom misligholdet hovedsakelig gjelder disse.</w:t>
      </w:r>
    </w:p>
    <w:p w14:paraId="106865DC" w14:textId="77777777" w:rsidR="00350095" w:rsidRPr="00F0771B" w:rsidRDefault="005839CA">
      <w:pPr>
        <w:rPr>
          <w:rFonts w:ascii="Calibri" w:hAnsi="Calibri" w:cs="Calibri"/>
          <w:lang w:val="nb-NO"/>
        </w:rPr>
      </w:pPr>
      <w:r w:rsidRPr="00F0771B">
        <w:rPr>
          <w:rFonts w:ascii="Calibri" w:hAnsi="Calibri" w:cs="Calibri"/>
          <w:lang w:val="nb-NO"/>
        </w:rPr>
        <w:t>Partene er ikke ansvarlige for manglende oppfyllelse som skyldes hindringer utenfor partens kontroll og som parten ikke med rimelighet kunne forutse eller overvinne. Den part som vil påberope seg force majeure skal varsle den andre parten uten ugrunnet opphold.</w:t>
      </w:r>
    </w:p>
    <w:p w14:paraId="1018755A" w14:textId="77777777" w:rsidR="00350095" w:rsidRPr="00F0771B" w:rsidRDefault="005839CA">
      <w:pPr>
        <w:rPr>
          <w:rFonts w:ascii="Calibri" w:hAnsi="Calibri" w:cs="Calibri"/>
          <w:lang w:val="nb-NO"/>
        </w:rPr>
      </w:pPr>
      <w:r w:rsidRPr="00F0771B">
        <w:rPr>
          <w:rFonts w:ascii="Calibri" w:hAnsi="Calibri" w:cs="Calibri"/>
          <w:lang w:val="nb-NO"/>
        </w:rPr>
        <w:t>Avtalen er underlagt norsk rett. Tvister skal søkes løst ved forhandlinger. Dersom tvisten ikke løses, behandles den ved Vestoppland og Valdres tingrett, med mindre partene skriftlig avtaler annen lovlig tvisteløsning.</w:t>
      </w:r>
    </w:p>
    <w:p w14:paraId="155ABBAA" w14:textId="77777777" w:rsidR="00350095" w:rsidRPr="00F0771B" w:rsidRDefault="005839CA">
      <w:pPr>
        <w:rPr>
          <w:rFonts w:ascii="Calibri" w:hAnsi="Calibri" w:cs="Calibri"/>
          <w:lang w:val="nb-NO"/>
        </w:rPr>
      </w:pPr>
      <w:r w:rsidRPr="00F0771B">
        <w:rPr>
          <w:rFonts w:ascii="Calibri" w:hAnsi="Calibri" w:cs="Calibri"/>
          <w:lang w:val="nb-NO"/>
        </w:rPr>
        <w:br w:type="page"/>
      </w:r>
    </w:p>
    <w:p w14:paraId="54DE248D" w14:textId="77777777" w:rsidR="00350095" w:rsidRPr="00F0771B" w:rsidRDefault="005839CA">
      <w:pPr>
        <w:pStyle w:val="Overskrift1"/>
        <w:rPr>
          <w:rFonts w:ascii="Calibri" w:hAnsi="Calibri" w:cs="Calibri"/>
        </w:rPr>
      </w:pPr>
      <w:bookmarkStart w:id="22" w:name="_Toc231558271"/>
      <w:r w:rsidRPr="00F0771B">
        <w:rPr>
          <w:rFonts w:ascii="Calibri" w:hAnsi="Calibri" w:cs="Calibri"/>
        </w:rPr>
        <w:lastRenderedPageBreak/>
        <w:t xml:space="preserve">12. </w:t>
      </w:r>
      <w:proofErr w:type="spellStart"/>
      <w:r w:rsidRPr="00F0771B">
        <w:rPr>
          <w:rFonts w:ascii="Calibri" w:hAnsi="Calibri" w:cs="Calibri"/>
        </w:rPr>
        <w:t>Bilagsoversikt</w:t>
      </w:r>
      <w:bookmarkEnd w:id="22"/>
      <w:proofErr w:type="spellEnd"/>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3437"/>
        <w:gridCol w:w="3437"/>
        <w:gridCol w:w="3437"/>
      </w:tblGrid>
      <w:tr w:rsidR="00350095" w:rsidRPr="00F0771B" w14:paraId="6C42E1A4" w14:textId="77777777">
        <w:tc>
          <w:tcPr>
            <w:tcW w:w="3437" w:type="dxa"/>
            <w:shd w:val="clear" w:color="auto" w:fill="D9EAF7"/>
          </w:tcPr>
          <w:p w14:paraId="692D0D1D" w14:textId="77777777" w:rsidR="00350095" w:rsidRPr="00F0771B" w:rsidRDefault="005839CA">
            <w:pPr>
              <w:rPr>
                <w:rFonts w:ascii="Calibri" w:hAnsi="Calibri" w:cs="Calibri"/>
              </w:rPr>
            </w:pPr>
            <w:proofErr w:type="spellStart"/>
            <w:r w:rsidRPr="00F0771B">
              <w:rPr>
                <w:rFonts w:ascii="Calibri" w:hAnsi="Calibri" w:cs="Calibri"/>
                <w:b/>
                <w:sz w:val="17"/>
              </w:rPr>
              <w:t>Bilag</w:t>
            </w:r>
            <w:proofErr w:type="spellEnd"/>
          </w:p>
        </w:tc>
        <w:tc>
          <w:tcPr>
            <w:tcW w:w="3437" w:type="dxa"/>
            <w:shd w:val="clear" w:color="auto" w:fill="D9EAF7"/>
          </w:tcPr>
          <w:p w14:paraId="005CEDDA" w14:textId="77777777" w:rsidR="00350095" w:rsidRPr="00F0771B" w:rsidRDefault="005839CA">
            <w:pPr>
              <w:rPr>
                <w:rFonts w:ascii="Calibri" w:hAnsi="Calibri" w:cs="Calibri"/>
              </w:rPr>
            </w:pPr>
            <w:proofErr w:type="spellStart"/>
            <w:r w:rsidRPr="00F0771B">
              <w:rPr>
                <w:rFonts w:ascii="Calibri" w:hAnsi="Calibri" w:cs="Calibri"/>
                <w:b/>
                <w:sz w:val="17"/>
              </w:rPr>
              <w:t>Navn</w:t>
            </w:r>
            <w:proofErr w:type="spellEnd"/>
          </w:p>
        </w:tc>
        <w:tc>
          <w:tcPr>
            <w:tcW w:w="3437" w:type="dxa"/>
            <w:shd w:val="clear" w:color="auto" w:fill="D9EAF7"/>
          </w:tcPr>
          <w:p w14:paraId="081D6F48" w14:textId="77777777" w:rsidR="00350095" w:rsidRPr="00F0771B" w:rsidRDefault="005839CA">
            <w:pPr>
              <w:rPr>
                <w:rFonts w:ascii="Calibri" w:hAnsi="Calibri" w:cs="Calibri"/>
              </w:rPr>
            </w:pPr>
            <w:r w:rsidRPr="00F0771B">
              <w:rPr>
                <w:rFonts w:ascii="Calibri" w:hAnsi="Calibri" w:cs="Calibri"/>
                <w:b/>
                <w:sz w:val="17"/>
              </w:rPr>
              <w:t>Status/</w:t>
            </w:r>
            <w:proofErr w:type="spellStart"/>
            <w:r w:rsidRPr="00F0771B">
              <w:rPr>
                <w:rFonts w:ascii="Calibri" w:hAnsi="Calibri" w:cs="Calibri"/>
                <w:b/>
                <w:sz w:val="17"/>
              </w:rPr>
              <w:t>utfylling</w:t>
            </w:r>
            <w:proofErr w:type="spellEnd"/>
          </w:p>
        </w:tc>
      </w:tr>
      <w:tr w:rsidR="00350095" w:rsidRPr="002E4819" w14:paraId="486F68CE" w14:textId="77777777">
        <w:tc>
          <w:tcPr>
            <w:tcW w:w="3437" w:type="dxa"/>
          </w:tcPr>
          <w:p w14:paraId="5CD7398B" w14:textId="77777777" w:rsidR="00350095" w:rsidRPr="00F0771B" w:rsidRDefault="005839CA">
            <w:pPr>
              <w:rPr>
                <w:rFonts w:ascii="Calibri" w:hAnsi="Calibri" w:cs="Calibri"/>
              </w:rPr>
            </w:pPr>
            <w:r w:rsidRPr="00F0771B">
              <w:rPr>
                <w:rFonts w:ascii="Calibri" w:hAnsi="Calibri" w:cs="Calibri"/>
                <w:b/>
                <w:sz w:val="17"/>
              </w:rPr>
              <w:t>1</w:t>
            </w:r>
          </w:p>
        </w:tc>
        <w:tc>
          <w:tcPr>
            <w:tcW w:w="3437" w:type="dxa"/>
          </w:tcPr>
          <w:p w14:paraId="47C7667B" w14:textId="77777777" w:rsidR="00350095" w:rsidRPr="00F0771B" w:rsidRDefault="005839CA">
            <w:pPr>
              <w:rPr>
                <w:rFonts w:ascii="Calibri" w:hAnsi="Calibri" w:cs="Calibri"/>
                <w:lang w:val="nb-NO"/>
              </w:rPr>
            </w:pPr>
            <w:r w:rsidRPr="00F0771B">
              <w:rPr>
                <w:rFonts w:ascii="Calibri" w:hAnsi="Calibri" w:cs="Calibri"/>
                <w:sz w:val="17"/>
                <w:lang w:val="nb-NO"/>
              </w:rPr>
              <w:t>Oppdragsgivere, kommuner, enheter og bestillingsberettigede</w:t>
            </w:r>
          </w:p>
        </w:tc>
        <w:tc>
          <w:tcPr>
            <w:tcW w:w="3437" w:type="dxa"/>
          </w:tcPr>
          <w:p w14:paraId="47B3667B" w14:textId="77777777" w:rsidR="00350095" w:rsidRPr="00F0771B" w:rsidRDefault="005839CA">
            <w:pPr>
              <w:rPr>
                <w:rFonts w:ascii="Calibri" w:hAnsi="Calibri" w:cs="Calibri"/>
                <w:lang w:val="nb-NO"/>
              </w:rPr>
            </w:pPr>
            <w:r w:rsidRPr="00F0771B">
              <w:rPr>
                <w:rFonts w:ascii="Calibri" w:hAnsi="Calibri" w:cs="Calibri"/>
                <w:sz w:val="17"/>
                <w:lang w:val="nb-NO"/>
              </w:rPr>
              <w:t xml:space="preserve">Ferdigstilt som konkurransegrunnlag; kan oppdateres med konkrete </w:t>
            </w:r>
            <w:proofErr w:type="spellStart"/>
            <w:r w:rsidRPr="00F0771B">
              <w:rPr>
                <w:rFonts w:ascii="Calibri" w:hAnsi="Calibri" w:cs="Calibri"/>
                <w:sz w:val="17"/>
                <w:lang w:val="nb-NO"/>
              </w:rPr>
              <w:t>bestillerroller</w:t>
            </w:r>
            <w:proofErr w:type="spellEnd"/>
            <w:r w:rsidRPr="00F0771B">
              <w:rPr>
                <w:rFonts w:ascii="Calibri" w:hAnsi="Calibri" w:cs="Calibri"/>
                <w:sz w:val="17"/>
                <w:lang w:val="nb-NO"/>
              </w:rPr>
              <w:t xml:space="preserve"> ved kontraktsoppstart.</w:t>
            </w:r>
          </w:p>
        </w:tc>
      </w:tr>
      <w:tr w:rsidR="00350095" w:rsidRPr="002E4819" w14:paraId="041A0201" w14:textId="77777777">
        <w:tc>
          <w:tcPr>
            <w:tcW w:w="3437" w:type="dxa"/>
          </w:tcPr>
          <w:p w14:paraId="751484CB" w14:textId="77777777" w:rsidR="00350095" w:rsidRPr="00F0771B" w:rsidRDefault="005839CA">
            <w:pPr>
              <w:rPr>
                <w:rFonts w:ascii="Calibri" w:hAnsi="Calibri" w:cs="Calibri"/>
              </w:rPr>
            </w:pPr>
            <w:r w:rsidRPr="00F0771B">
              <w:rPr>
                <w:rFonts w:ascii="Calibri" w:hAnsi="Calibri" w:cs="Calibri"/>
                <w:b/>
                <w:sz w:val="17"/>
              </w:rPr>
              <w:t>2A</w:t>
            </w:r>
          </w:p>
        </w:tc>
        <w:tc>
          <w:tcPr>
            <w:tcW w:w="3437" w:type="dxa"/>
          </w:tcPr>
          <w:p w14:paraId="2F375768" w14:textId="77777777" w:rsidR="00350095" w:rsidRPr="00F0771B" w:rsidRDefault="005839CA">
            <w:pPr>
              <w:rPr>
                <w:rFonts w:ascii="Calibri" w:hAnsi="Calibri" w:cs="Calibri"/>
                <w:lang w:val="nb-NO"/>
              </w:rPr>
            </w:pPr>
            <w:r w:rsidRPr="00F0771B">
              <w:rPr>
                <w:rFonts w:ascii="Calibri" w:hAnsi="Calibri" w:cs="Calibri"/>
                <w:sz w:val="17"/>
                <w:lang w:val="nb-NO"/>
              </w:rPr>
              <w:t>Delkontrakt I - krav, sortiment, priser og maksimalverdi</w:t>
            </w:r>
          </w:p>
        </w:tc>
        <w:tc>
          <w:tcPr>
            <w:tcW w:w="3437" w:type="dxa"/>
          </w:tcPr>
          <w:p w14:paraId="79210DC4" w14:textId="77777777" w:rsidR="00350095" w:rsidRPr="00F0771B" w:rsidRDefault="005839CA">
            <w:pPr>
              <w:rPr>
                <w:rFonts w:ascii="Calibri" w:hAnsi="Calibri" w:cs="Calibri"/>
                <w:lang w:val="nb-NO"/>
              </w:rPr>
            </w:pPr>
            <w:r w:rsidRPr="00F0771B">
              <w:rPr>
                <w:rFonts w:ascii="Calibri" w:hAnsi="Calibri" w:cs="Calibri"/>
                <w:sz w:val="17"/>
                <w:lang w:val="nb-NO"/>
              </w:rPr>
              <w:t>Fylles ut ved tildeling/signering med leverandør og priser. Estimert verdi og maksimalverdi fremgår av bilaget.</w:t>
            </w:r>
          </w:p>
        </w:tc>
      </w:tr>
      <w:tr w:rsidR="00350095" w:rsidRPr="002E4819" w14:paraId="3C9E4804" w14:textId="77777777">
        <w:tc>
          <w:tcPr>
            <w:tcW w:w="3437" w:type="dxa"/>
          </w:tcPr>
          <w:p w14:paraId="74CBA61E" w14:textId="77777777" w:rsidR="00350095" w:rsidRPr="00F0771B" w:rsidRDefault="005839CA">
            <w:pPr>
              <w:rPr>
                <w:rFonts w:ascii="Calibri" w:hAnsi="Calibri" w:cs="Calibri"/>
              </w:rPr>
            </w:pPr>
            <w:r w:rsidRPr="00F0771B">
              <w:rPr>
                <w:rFonts w:ascii="Calibri" w:hAnsi="Calibri" w:cs="Calibri"/>
                <w:b/>
                <w:sz w:val="17"/>
              </w:rPr>
              <w:t>2B</w:t>
            </w:r>
          </w:p>
        </w:tc>
        <w:tc>
          <w:tcPr>
            <w:tcW w:w="3437" w:type="dxa"/>
          </w:tcPr>
          <w:p w14:paraId="43B0D139" w14:textId="77777777" w:rsidR="00350095" w:rsidRPr="00F0771B" w:rsidRDefault="005839CA">
            <w:pPr>
              <w:rPr>
                <w:rFonts w:ascii="Calibri" w:hAnsi="Calibri" w:cs="Calibri"/>
                <w:lang w:val="nb-NO"/>
              </w:rPr>
            </w:pPr>
            <w:r w:rsidRPr="00F0771B">
              <w:rPr>
                <w:rFonts w:ascii="Calibri" w:hAnsi="Calibri" w:cs="Calibri"/>
                <w:sz w:val="17"/>
                <w:lang w:val="nb-NO"/>
              </w:rPr>
              <w:t>Delkontrakt II - krav, sortiment, priser og maksimalverdi</w:t>
            </w:r>
          </w:p>
        </w:tc>
        <w:tc>
          <w:tcPr>
            <w:tcW w:w="3437" w:type="dxa"/>
          </w:tcPr>
          <w:p w14:paraId="71574927" w14:textId="77777777" w:rsidR="00350095" w:rsidRPr="00F0771B" w:rsidRDefault="005839CA">
            <w:pPr>
              <w:rPr>
                <w:rFonts w:ascii="Calibri" w:hAnsi="Calibri" w:cs="Calibri"/>
                <w:lang w:val="nb-NO"/>
              </w:rPr>
            </w:pPr>
            <w:r w:rsidRPr="00F0771B">
              <w:rPr>
                <w:rFonts w:ascii="Calibri" w:hAnsi="Calibri" w:cs="Calibri"/>
                <w:sz w:val="17"/>
                <w:lang w:val="nb-NO"/>
              </w:rPr>
              <w:t>Fylles ut ved tildeling/signering med leverandør og priser. Estimert verdi og maksimalverdi fremgår av bilaget.</w:t>
            </w:r>
          </w:p>
        </w:tc>
      </w:tr>
      <w:tr w:rsidR="00350095" w:rsidRPr="002E4819" w14:paraId="3E189E80" w14:textId="77777777">
        <w:tc>
          <w:tcPr>
            <w:tcW w:w="3437" w:type="dxa"/>
          </w:tcPr>
          <w:p w14:paraId="1F3D9C32" w14:textId="77777777" w:rsidR="00350095" w:rsidRPr="00F0771B" w:rsidRDefault="005839CA">
            <w:pPr>
              <w:rPr>
                <w:rFonts w:ascii="Calibri" w:hAnsi="Calibri" w:cs="Calibri"/>
              </w:rPr>
            </w:pPr>
            <w:r w:rsidRPr="00F0771B">
              <w:rPr>
                <w:rFonts w:ascii="Calibri" w:hAnsi="Calibri" w:cs="Calibri"/>
                <w:b/>
                <w:sz w:val="17"/>
              </w:rPr>
              <w:t>2C</w:t>
            </w:r>
          </w:p>
        </w:tc>
        <w:tc>
          <w:tcPr>
            <w:tcW w:w="3437" w:type="dxa"/>
          </w:tcPr>
          <w:p w14:paraId="199DDC5E" w14:textId="77777777" w:rsidR="00350095" w:rsidRPr="00F0771B" w:rsidRDefault="005839CA">
            <w:pPr>
              <w:rPr>
                <w:rFonts w:ascii="Calibri" w:hAnsi="Calibri" w:cs="Calibri"/>
                <w:lang w:val="nb-NO"/>
              </w:rPr>
            </w:pPr>
            <w:r w:rsidRPr="00F0771B">
              <w:rPr>
                <w:rFonts w:ascii="Calibri" w:hAnsi="Calibri" w:cs="Calibri"/>
                <w:sz w:val="17"/>
                <w:lang w:val="nb-NO"/>
              </w:rPr>
              <w:t>Delkontrakt III - krav, sortiment, priser og maksimalverdi</w:t>
            </w:r>
          </w:p>
        </w:tc>
        <w:tc>
          <w:tcPr>
            <w:tcW w:w="3437" w:type="dxa"/>
          </w:tcPr>
          <w:p w14:paraId="581BD073" w14:textId="77777777" w:rsidR="00350095" w:rsidRPr="00F0771B" w:rsidRDefault="005839CA">
            <w:pPr>
              <w:rPr>
                <w:rFonts w:ascii="Calibri" w:hAnsi="Calibri" w:cs="Calibri"/>
                <w:lang w:val="nb-NO"/>
              </w:rPr>
            </w:pPr>
            <w:r w:rsidRPr="00F0771B">
              <w:rPr>
                <w:rFonts w:ascii="Calibri" w:hAnsi="Calibri" w:cs="Calibri"/>
                <w:sz w:val="17"/>
                <w:lang w:val="nb-NO"/>
              </w:rPr>
              <w:t>Fylles ut ved tildeling/signering med leverandør og priser. Estimert verdi og maksimalverdi fremgår av bilaget.</w:t>
            </w:r>
          </w:p>
        </w:tc>
      </w:tr>
      <w:tr w:rsidR="00350095" w:rsidRPr="002E4819" w14:paraId="1A262AA3" w14:textId="77777777">
        <w:tc>
          <w:tcPr>
            <w:tcW w:w="3437" w:type="dxa"/>
          </w:tcPr>
          <w:p w14:paraId="51855C5B" w14:textId="77777777" w:rsidR="00350095" w:rsidRPr="00F0771B" w:rsidRDefault="005839CA">
            <w:pPr>
              <w:rPr>
                <w:rFonts w:ascii="Calibri" w:hAnsi="Calibri" w:cs="Calibri"/>
              </w:rPr>
            </w:pPr>
            <w:r w:rsidRPr="00F0771B">
              <w:rPr>
                <w:rFonts w:ascii="Calibri" w:hAnsi="Calibri" w:cs="Calibri"/>
                <w:b/>
                <w:sz w:val="17"/>
              </w:rPr>
              <w:t>2D</w:t>
            </w:r>
          </w:p>
        </w:tc>
        <w:tc>
          <w:tcPr>
            <w:tcW w:w="3437" w:type="dxa"/>
          </w:tcPr>
          <w:p w14:paraId="0434F052" w14:textId="77777777" w:rsidR="00350095" w:rsidRPr="00F0771B" w:rsidRDefault="005839CA">
            <w:pPr>
              <w:rPr>
                <w:rFonts w:ascii="Calibri" w:hAnsi="Calibri" w:cs="Calibri"/>
                <w:lang w:val="nb-NO"/>
              </w:rPr>
            </w:pPr>
            <w:r w:rsidRPr="00F0771B">
              <w:rPr>
                <w:rFonts w:ascii="Calibri" w:hAnsi="Calibri" w:cs="Calibri"/>
                <w:sz w:val="17"/>
                <w:lang w:val="nb-NO"/>
              </w:rPr>
              <w:t>Delkontrakt IV - krav, sortiment, priser og maksimalverdi</w:t>
            </w:r>
          </w:p>
        </w:tc>
        <w:tc>
          <w:tcPr>
            <w:tcW w:w="3437" w:type="dxa"/>
          </w:tcPr>
          <w:p w14:paraId="7DF4246B" w14:textId="77777777" w:rsidR="00350095" w:rsidRPr="00F0771B" w:rsidRDefault="005839CA">
            <w:pPr>
              <w:rPr>
                <w:rFonts w:ascii="Calibri" w:hAnsi="Calibri" w:cs="Calibri"/>
                <w:lang w:val="nb-NO"/>
              </w:rPr>
            </w:pPr>
            <w:r w:rsidRPr="00F0771B">
              <w:rPr>
                <w:rFonts w:ascii="Calibri" w:hAnsi="Calibri" w:cs="Calibri"/>
                <w:sz w:val="17"/>
                <w:lang w:val="nb-NO"/>
              </w:rPr>
              <w:t>Fylles ut ved tildeling/signering med leverandør og priser. Estimert verdi og maksimalverdi fremgår av bilaget.</w:t>
            </w:r>
          </w:p>
        </w:tc>
      </w:tr>
      <w:tr w:rsidR="00350095" w:rsidRPr="002E4819" w14:paraId="72BCF5FF" w14:textId="77777777">
        <w:tc>
          <w:tcPr>
            <w:tcW w:w="3437" w:type="dxa"/>
          </w:tcPr>
          <w:p w14:paraId="453E7C2B" w14:textId="77777777" w:rsidR="00350095" w:rsidRPr="00F0771B" w:rsidRDefault="005839CA">
            <w:pPr>
              <w:rPr>
                <w:rFonts w:ascii="Calibri" w:hAnsi="Calibri" w:cs="Calibri"/>
              </w:rPr>
            </w:pPr>
            <w:r w:rsidRPr="00F0771B">
              <w:rPr>
                <w:rFonts w:ascii="Calibri" w:hAnsi="Calibri" w:cs="Calibri"/>
                <w:b/>
                <w:sz w:val="17"/>
              </w:rPr>
              <w:t>2E</w:t>
            </w:r>
          </w:p>
        </w:tc>
        <w:tc>
          <w:tcPr>
            <w:tcW w:w="3437" w:type="dxa"/>
          </w:tcPr>
          <w:p w14:paraId="092E4601" w14:textId="77777777" w:rsidR="00350095" w:rsidRPr="00F0771B" w:rsidRDefault="005839CA">
            <w:pPr>
              <w:rPr>
                <w:rFonts w:ascii="Calibri" w:hAnsi="Calibri" w:cs="Calibri"/>
                <w:lang w:val="nb-NO"/>
              </w:rPr>
            </w:pPr>
            <w:r w:rsidRPr="00F0771B">
              <w:rPr>
                <w:rFonts w:ascii="Calibri" w:hAnsi="Calibri" w:cs="Calibri"/>
                <w:sz w:val="17"/>
                <w:lang w:val="nb-NO"/>
              </w:rPr>
              <w:t>Delkontrakt V - krav, sortiment, priser og maksimalverdi</w:t>
            </w:r>
          </w:p>
        </w:tc>
        <w:tc>
          <w:tcPr>
            <w:tcW w:w="3437" w:type="dxa"/>
          </w:tcPr>
          <w:p w14:paraId="4F4059AC" w14:textId="77777777" w:rsidR="00350095" w:rsidRPr="00F0771B" w:rsidRDefault="005839CA">
            <w:pPr>
              <w:rPr>
                <w:rFonts w:ascii="Calibri" w:hAnsi="Calibri" w:cs="Calibri"/>
                <w:lang w:val="nb-NO"/>
              </w:rPr>
            </w:pPr>
            <w:r w:rsidRPr="00F0771B">
              <w:rPr>
                <w:rFonts w:ascii="Calibri" w:hAnsi="Calibri" w:cs="Calibri"/>
                <w:sz w:val="17"/>
                <w:lang w:val="nb-NO"/>
              </w:rPr>
              <w:t>Fylles ut ved tildeling/signering med leverandør og priser. Estimert verdi og maksimalverdi fremgår av bilaget.</w:t>
            </w:r>
          </w:p>
        </w:tc>
      </w:tr>
      <w:tr w:rsidR="00350095" w:rsidRPr="002E4819" w14:paraId="191AF8D3" w14:textId="77777777">
        <w:tc>
          <w:tcPr>
            <w:tcW w:w="3437" w:type="dxa"/>
          </w:tcPr>
          <w:p w14:paraId="563621A9" w14:textId="77777777" w:rsidR="00350095" w:rsidRPr="00F0771B" w:rsidRDefault="005839CA">
            <w:pPr>
              <w:rPr>
                <w:rFonts w:ascii="Calibri" w:hAnsi="Calibri" w:cs="Calibri"/>
              </w:rPr>
            </w:pPr>
            <w:r w:rsidRPr="00F0771B">
              <w:rPr>
                <w:rFonts w:ascii="Calibri" w:hAnsi="Calibri" w:cs="Calibri"/>
                <w:b/>
                <w:sz w:val="17"/>
              </w:rPr>
              <w:t>3</w:t>
            </w:r>
          </w:p>
        </w:tc>
        <w:tc>
          <w:tcPr>
            <w:tcW w:w="3437" w:type="dxa"/>
          </w:tcPr>
          <w:p w14:paraId="75B62B21" w14:textId="77777777" w:rsidR="00350095" w:rsidRPr="00F0771B" w:rsidRDefault="005839CA">
            <w:pPr>
              <w:rPr>
                <w:rFonts w:ascii="Calibri" w:hAnsi="Calibri" w:cs="Calibri"/>
                <w:lang w:val="nb-NO"/>
              </w:rPr>
            </w:pPr>
            <w:r w:rsidRPr="00F0771B">
              <w:rPr>
                <w:rFonts w:ascii="Calibri" w:hAnsi="Calibri" w:cs="Calibri"/>
                <w:sz w:val="17"/>
                <w:lang w:val="nb-NO"/>
              </w:rPr>
              <w:t>Felles prisskjema/struktur og faktureringskrav</w:t>
            </w:r>
          </w:p>
        </w:tc>
        <w:tc>
          <w:tcPr>
            <w:tcW w:w="3437" w:type="dxa"/>
          </w:tcPr>
          <w:p w14:paraId="68A18FEA" w14:textId="77777777" w:rsidR="00350095" w:rsidRPr="00F0771B" w:rsidRDefault="005839CA">
            <w:pPr>
              <w:rPr>
                <w:rFonts w:ascii="Calibri" w:hAnsi="Calibri" w:cs="Calibri"/>
                <w:lang w:val="nb-NO"/>
              </w:rPr>
            </w:pPr>
            <w:r w:rsidRPr="00F0771B">
              <w:rPr>
                <w:rFonts w:ascii="Calibri" w:hAnsi="Calibri" w:cs="Calibri"/>
                <w:sz w:val="17"/>
                <w:lang w:val="nb-NO"/>
              </w:rPr>
              <w:t>Prisskjemaer for delkontrakt I-V vedlegges.</w:t>
            </w:r>
          </w:p>
        </w:tc>
      </w:tr>
      <w:tr w:rsidR="00350095" w:rsidRPr="002E4819" w14:paraId="405498B2" w14:textId="77777777">
        <w:tc>
          <w:tcPr>
            <w:tcW w:w="3437" w:type="dxa"/>
          </w:tcPr>
          <w:p w14:paraId="3AC870F2" w14:textId="77777777" w:rsidR="00350095" w:rsidRPr="00F0771B" w:rsidRDefault="005839CA">
            <w:pPr>
              <w:rPr>
                <w:rFonts w:ascii="Calibri" w:hAnsi="Calibri" w:cs="Calibri"/>
              </w:rPr>
            </w:pPr>
            <w:r w:rsidRPr="00F0771B">
              <w:rPr>
                <w:rFonts w:ascii="Calibri" w:hAnsi="Calibri" w:cs="Calibri"/>
                <w:b/>
                <w:sz w:val="17"/>
              </w:rPr>
              <w:t>4</w:t>
            </w:r>
          </w:p>
        </w:tc>
        <w:tc>
          <w:tcPr>
            <w:tcW w:w="3437" w:type="dxa"/>
          </w:tcPr>
          <w:p w14:paraId="36A1D9E4" w14:textId="77777777" w:rsidR="00350095" w:rsidRPr="00F0771B" w:rsidRDefault="005839CA">
            <w:pPr>
              <w:rPr>
                <w:rFonts w:ascii="Calibri" w:hAnsi="Calibri" w:cs="Calibri"/>
                <w:lang w:val="nb-NO"/>
              </w:rPr>
            </w:pPr>
            <w:r w:rsidRPr="00F0771B">
              <w:rPr>
                <w:rFonts w:ascii="Calibri" w:hAnsi="Calibri" w:cs="Calibri"/>
                <w:sz w:val="17"/>
                <w:lang w:val="nb-NO"/>
              </w:rPr>
              <w:t>Bestilling, levering, retur, bytte og reklamasjon</w:t>
            </w:r>
          </w:p>
        </w:tc>
        <w:tc>
          <w:tcPr>
            <w:tcW w:w="3437" w:type="dxa"/>
          </w:tcPr>
          <w:p w14:paraId="7A30E1D5" w14:textId="77777777" w:rsidR="00350095" w:rsidRPr="00F0771B" w:rsidRDefault="005839CA">
            <w:pPr>
              <w:rPr>
                <w:rFonts w:ascii="Calibri" w:hAnsi="Calibri" w:cs="Calibri"/>
                <w:lang w:val="nb-NO"/>
              </w:rPr>
            </w:pPr>
            <w:r w:rsidRPr="00F0771B">
              <w:rPr>
                <w:rFonts w:ascii="Calibri" w:hAnsi="Calibri" w:cs="Calibri"/>
                <w:sz w:val="17"/>
                <w:lang w:val="nb-NO"/>
              </w:rPr>
              <w:t>Reguleres av kontrakten, kravspesifikasjon, delkontraktsbilag og leverandørens tilbud.</w:t>
            </w:r>
          </w:p>
        </w:tc>
      </w:tr>
      <w:tr w:rsidR="00350095" w:rsidRPr="002E4819" w14:paraId="107FD952" w14:textId="77777777">
        <w:tc>
          <w:tcPr>
            <w:tcW w:w="3437" w:type="dxa"/>
          </w:tcPr>
          <w:p w14:paraId="0872C94C" w14:textId="77777777" w:rsidR="00350095" w:rsidRPr="00F0771B" w:rsidRDefault="005839CA">
            <w:pPr>
              <w:rPr>
                <w:rFonts w:ascii="Calibri" w:hAnsi="Calibri" w:cs="Calibri"/>
              </w:rPr>
            </w:pPr>
            <w:r w:rsidRPr="00F0771B">
              <w:rPr>
                <w:rFonts w:ascii="Calibri" w:hAnsi="Calibri" w:cs="Calibri"/>
                <w:b/>
                <w:sz w:val="17"/>
              </w:rPr>
              <w:t>5</w:t>
            </w:r>
          </w:p>
        </w:tc>
        <w:tc>
          <w:tcPr>
            <w:tcW w:w="3437" w:type="dxa"/>
          </w:tcPr>
          <w:p w14:paraId="36A119EA" w14:textId="77777777" w:rsidR="00350095" w:rsidRPr="00F0771B" w:rsidRDefault="005839CA">
            <w:pPr>
              <w:rPr>
                <w:rFonts w:ascii="Calibri" w:hAnsi="Calibri" w:cs="Calibri"/>
                <w:lang w:val="nb-NO"/>
              </w:rPr>
            </w:pPr>
            <w:r w:rsidRPr="00F0771B">
              <w:rPr>
                <w:rFonts w:ascii="Calibri" w:hAnsi="Calibri" w:cs="Calibri"/>
                <w:sz w:val="17"/>
                <w:lang w:val="nb-NO"/>
              </w:rPr>
              <w:t>Servicekrav, kontaktpersoner, møter og rapportering</w:t>
            </w:r>
          </w:p>
        </w:tc>
        <w:tc>
          <w:tcPr>
            <w:tcW w:w="3437" w:type="dxa"/>
          </w:tcPr>
          <w:p w14:paraId="5D6BED6A" w14:textId="77777777" w:rsidR="00350095" w:rsidRPr="00F0771B" w:rsidRDefault="005839CA">
            <w:pPr>
              <w:rPr>
                <w:rFonts w:ascii="Calibri" w:hAnsi="Calibri" w:cs="Calibri"/>
                <w:lang w:val="nb-NO"/>
              </w:rPr>
            </w:pPr>
            <w:r w:rsidRPr="00F0771B">
              <w:rPr>
                <w:rFonts w:ascii="Calibri" w:hAnsi="Calibri" w:cs="Calibri"/>
                <w:sz w:val="17"/>
                <w:lang w:val="nb-NO"/>
              </w:rPr>
              <w:t xml:space="preserve">Kontaktpersoner og </w:t>
            </w:r>
            <w:proofErr w:type="spellStart"/>
            <w:r w:rsidRPr="00F0771B">
              <w:rPr>
                <w:rFonts w:ascii="Calibri" w:hAnsi="Calibri" w:cs="Calibri"/>
                <w:sz w:val="17"/>
                <w:lang w:val="nb-NO"/>
              </w:rPr>
              <w:t>rapportmal</w:t>
            </w:r>
            <w:proofErr w:type="spellEnd"/>
            <w:r w:rsidRPr="00F0771B">
              <w:rPr>
                <w:rFonts w:ascii="Calibri" w:hAnsi="Calibri" w:cs="Calibri"/>
                <w:sz w:val="17"/>
                <w:lang w:val="nb-NO"/>
              </w:rPr>
              <w:t xml:space="preserve"> fastsettes i oppstartsmøte.</w:t>
            </w:r>
          </w:p>
        </w:tc>
      </w:tr>
      <w:tr w:rsidR="00350095" w:rsidRPr="002E4819" w14:paraId="1674E1EB" w14:textId="77777777">
        <w:tc>
          <w:tcPr>
            <w:tcW w:w="3437" w:type="dxa"/>
          </w:tcPr>
          <w:p w14:paraId="13C0E227" w14:textId="77777777" w:rsidR="00350095" w:rsidRPr="00F0771B" w:rsidRDefault="005839CA">
            <w:pPr>
              <w:rPr>
                <w:rFonts w:ascii="Calibri" w:hAnsi="Calibri" w:cs="Calibri"/>
              </w:rPr>
            </w:pPr>
            <w:r w:rsidRPr="00F0771B">
              <w:rPr>
                <w:rFonts w:ascii="Calibri" w:hAnsi="Calibri" w:cs="Calibri"/>
                <w:b/>
                <w:sz w:val="17"/>
              </w:rPr>
              <w:t>6</w:t>
            </w:r>
          </w:p>
        </w:tc>
        <w:tc>
          <w:tcPr>
            <w:tcW w:w="3437" w:type="dxa"/>
          </w:tcPr>
          <w:p w14:paraId="69B0B0F5" w14:textId="77777777" w:rsidR="00350095" w:rsidRPr="00F0771B" w:rsidRDefault="005839CA">
            <w:pPr>
              <w:rPr>
                <w:rFonts w:ascii="Calibri" w:hAnsi="Calibri" w:cs="Calibri"/>
              </w:rPr>
            </w:pPr>
            <w:proofErr w:type="spellStart"/>
            <w:r w:rsidRPr="00F0771B">
              <w:rPr>
                <w:rFonts w:ascii="Calibri" w:hAnsi="Calibri" w:cs="Calibri"/>
                <w:sz w:val="17"/>
              </w:rPr>
              <w:t>Prisregulering</w:t>
            </w:r>
            <w:proofErr w:type="spellEnd"/>
          </w:p>
        </w:tc>
        <w:tc>
          <w:tcPr>
            <w:tcW w:w="3437" w:type="dxa"/>
          </w:tcPr>
          <w:p w14:paraId="3A818916" w14:textId="77777777" w:rsidR="00350095" w:rsidRPr="00F0771B" w:rsidRDefault="005839CA">
            <w:pPr>
              <w:rPr>
                <w:rFonts w:ascii="Calibri" w:hAnsi="Calibri" w:cs="Calibri"/>
                <w:lang w:val="nb-NO"/>
              </w:rPr>
            </w:pPr>
            <w:r w:rsidRPr="00F0771B">
              <w:rPr>
                <w:rFonts w:ascii="Calibri" w:hAnsi="Calibri" w:cs="Calibri"/>
                <w:sz w:val="17"/>
                <w:lang w:val="nb-NO"/>
              </w:rPr>
              <w:t>Regulert i punkt 6; suppleres ved behov i signert avtale.</w:t>
            </w:r>
          </w:p>
        </w:tc>
      </w:tr>
      <w:tr w:rsidR="00350095" w:rsidRPr="002E4819" w14:paraId="289F9CAF" w14:textId="77777777">
        <w:tc>
          <w:tcPr>
            <w:tcW w:w="3437" w:type="dxa"/>
          </w:tcPr>
          <w:p w14:paraId="1D0BAE71" w14:textId="77777777" w:rsidR="00350095" w:rsidRPr="00F0771B" w:rsidRDefault="005839CA">
            <w:pPr>
              <w:rPr>
                <w:rFonts w:ascii="Calibri" w:hAnsi="Calibri" w:cs="Calibri"/>
              </w:rPr>
            </w:pPr>
            <w:r w:rsidRPr="00F0771B">
              <w:rPr>
                <w:rFonts w:ascii="Calibri" w:hAnsi="Calibri" w:cs="Calibri"/>
                <w:b/>
                <w:sz w:val="17"/>
              </w:rPr>
              <w:t>7</w:t>
            </w:r>
          </w:p>
        </w:tc>
        <w:tc>
          <w:tcPr>
            <w:tcW w:w="3437" w:type="dxa"/>
          </w:tcPr>
          <w:p w14:paraId="642FF61F" w14:textId="77777777" w:rsidR="00350095" w:rsidRPr="00F0771B" w:rsidRDefault="005839CA">
            <w:pPr>
              <w:rPr>
                <w:rFonts w:ascii="Calibri" w:hAnsi="Calibri" w:cs="Calibri"/>
              </w:rPr>
            </w:pPr>
            <w:proofErr w:type="spellStart"/>
            <w:r w:rsidRPr="00F0771B">
              <w:rPr>
                <w:rFonts w:ascii="Calibri" w:hAnsi="Calibri" w:cs="Calibri"/>
                <w:sz w:val="17"/>
              </w:rPr>
              <w:t>Sortimentsendringer</w:t>
            </w:r>
            <w:proofErr w:type="spellEnd"/>
            <w:r w:rsidRPr="00F0771B">
              <w:rPr>
                <w:rFonts w:ascii="Calibri" w:hAnsi="Calibri" w:cs="Calibri"/>
                <w:sz w:val="17"/>
              </w:rPr>
              <w:t xml:space="preserve"> </w:t>
            </w:r>
            <w:proofErr w:type="spellStart"/>
            <w:r w:rsidRPr="00F0771B">
              <w:rPr>
                <w:rFonts w:ascii="Calibri" w:hAnsi="Calibri" w:cs="Calibri"/>
                <w:sz w:val="17"/>
              </w:rPr>
              <w:t>og</w:t>
            </w:r>
            <w:proofErr w:type="spellEnd"/>
            <w:r w:rsidRPr="00F0771B">
              <w:rPr>
                <w:rFonts w:ascii="Calibri" w:hAnsi="Calibri" w:cs="Calibri"/>
                <w:sz w:val="17"/>
              </w:rPr>
              <w:t xml:space="preserve"> </w:t>
            </w:r>
            <w:proofErr w:type="spellStart"/>
            <w:r w:rsidRPr="00F0771B">
              <w:rPr>
                <w:rFonts w:ascii="Calibri" w:hAnsi="Calibri" w:cs="Calibri"/>
                <w:sz w:val="17"/>
              </w:rPr>
              <w:t>erstatningsprodukter</w:t>
            </w:r>
            <w:proofErr w:type="spellEnd"/>
          </w:p>
        </w:tc>
        <w:tc>
          <w:tcPr>
            <w:tcW w:w="3437" w:type="dxa"/>
          </w:tcPr>
          <w:p w14:paraId="1F01F1A2" w14:textId="77777777" w:rsidR="00350095" w:rsidRPr="00F0771B" w:rsidRDefault="005839CA">
            <w:pPr>
              <w:rPr>
                <w:rFonts w:ascii="Calibri" w:hAnsi="Calibri" w:cs="Calibri"/>
                <w:lang w:val="nb-NO"/>
              </w:rPr>
            </w:pPr>
            <w:r w:rsidRPr="00F0771B">
              <w:rPr>
                <w:rFonts w:ascii="Calibri" w:hAnsi="Calibri" w:cs="Calibri"/>
                <w:sz w:val="17"/>
                <w:lang w:val="nb-NO"/>
              </w:rPr>
              <w:t>Regulert i punkt 5; skriftlig forhåndsgodkjenning kreves.</w:t>
            </w:r>
          </w:p>
        </w:tc>
      </w:tr>
      <w:tr w:rsidR="00350095" w:rsidRPr="002E4819" w14:paraId="4F945A70" w14:textId="77777777">
        <w:tc>
          <w:tcPr>
            <w:tcW w:w="3437" w:type="dxa"/>
          </w:tcPr>
          <w:p w14:paraId="0E4AAE55" w14:textId="77777777" w:rsidR="00350095" w:rsidRPr="00F0771B" w:rsidRDefault="005839CA">
            <w:pPr>
              <w:rPr>
                <w:rFonts w:ascii="Calibri" w:hAnsi="Calibri" w:cs="Calibri"/>
              </w:rPr>
            </w:pPr>
            <w:r w:rsidRPr="00F0771B">
              <w:rPr>
                <w:rFonts w:ascii="Calibri" w:hAnsi="Calibri" w:cs="Calibri"/>
                <w:b/>
                <w:sz w:val="17"/>
              </w:rPr>
              <w:t>8</w:t>
            </w:r>
          </w:p>
        </w:tc>
        <w:tc>
          <w:tcPr>
            <w:tcW w:w="3437" w:type="dxa"/>
          </w:tcPr>
          <w:p w14:paraId="620EB4AA" w14:textId="77777777" w:rsidR="00350095" w:rsidRPr="00F0771B" w:rsidRDefault="005839CA">
            <w:pPr>
              <w:rPr>
                <w:rFonts w:ascii="Calibri" w:hAnsi="Calibri" w:cs="Calibri"/>
              </w:rPr>
            </w:pPr>
            <w:r w:rsidRPr="00F0771B">
              <w:rPr>
                <w:rFonts w:ascii="Calibri" w:hAnsi="Calibri" w:cs="Calibri"/>
                <w:sz w:val="17"/>
              </w:rPr>
              <w:t xml:space="preserve">Klima-, </w:t>
            </w:r>
            <w:proofErr w:type="spellStart"/>
            <w:r w:rsidRPr="00F0771B">
              <w:rPr>
                <w:rFonts w:ascii="Calibri" w:hAnsi="Calibri" w:cs="Calibri"/>
                <w:sz w:val="17"/>
              </w:rPr>
              <w:t>miljø</w:t>
            </w:r>
            <w:proofErr w:type="spellEnd"/>
            <w:r w:rsidRPr="00F0771B">
              <w:rPr>
                <w:rFonts w:ascii="Calibri" w:hAnsi="Calibri" w:cs="Calibri"/>
                <w:sz w:val="17"/>
              </w:rPr>
              <w:t xml:space="preserve">- </w:t>
            </w:r>
            <w:proofErr w:type="spellStart"/>
            <w:r w:rsidRPr="00F0771B">
              <w:rPr>
                <w:rFonts w:ascii="Calibri" w:hAnsi="Calibri" w:cs="Calibri"/>
                <w:sz w:val="17"/>
              </w:rPr>
              <w:t>og</w:t>
            </w:r>
            <w:proofErr w:type="spellEnd"/>
            <w:r w:rsidRPr="00F0771B">
              <w:rPr>
                <w:rFonts w:ascii="Calibri" w:hAnsi="Calibri" w:cs="Calibri"/>
                <w:sz w:val="17"/>
              </w:rPr>
              <w:t xml:space="preserve"> </w:t>
            </w:r>
            <w:proofErr w:type="spellStart"/>
            <w:r w:rsidRPr="00F0771B">
              <w:rPr>
                <w:rFonts w:ascii="Calibri" w:hAnsi="Calibri" w:cs="Calibri"/>
                <w:sz w:val="17"/>
              </w:rPr>
              <w:t>sirkularitetskrav</w:t>
            </w:r>
            <w:proofErr w:type="spellEnd"/>
          </w:p>
        </w:tc>
        <w:tc>
          <w:tcPr>
            <w:tcW w:w="3437" w:type="dxa"/>
          </w:tcPr>
          <w:p w14:paraId="6935CA07" w14:textId="77777777" w:rsidR="00350095" w:rsidRPr="00F0771B" w:rsidRDefault="005839CA">
            <w:pPr>
              <w:rPr>
                <w:rFonts w:ascii="Calibri" w:hAnsi="Calibri" w:cs="Calibri"/>
                <w:lang w:val="nb-NO"/>
              </w:rPr>
            </w:pPr>
            <w:r w:rsidRPr="00F0771B">
              <w:rPr>
                <w:rFonts w:ascii="Calibri" w:hAnsi="Calibri" w:cs="Calibri"/>
                <w:sz w:val="17"/>
                <w:lang w:val="nb-NO"/>
              </w:rPr>
              <w:t>Regulert i kravspesifikasjoner og punkt 7.</w:t>
            </w:r>
          </w:p>
        </w:tc>
      </w:tr>
      <w:tr w:rsidR="00350095" w:rsidRPr="002E4819" w14:paraId="6C2D94A2" w14:textId="77777777">
        <w:tc>
          <w:tcPr>
            <w:tcW w:w="3437" w:type="dxa"/>
          </w:tcPr>
          <w:p w14:paraId="095E6A1C" w14:textId="77777777" w:rsidR="00350095" w:rsidRPr="00F0771B" w:rsidRDefault="005839CA">
            <w:pPr>
              <w:rPr>
                <w:rFonts w:ascii="Calibri" w:hAnsi="Calibri" w:cs="Calibri"/>
              </w:rPr>
            </w:pPr>
            <w:r w:rsidRPr="00F0771B">
              <w:rPr>
                <w:rFonts w:ascii="Calibri" w:hAnsi="Calibri" w:cs="Calibri"/>
                <w:b/>
                <w:sz w:val="17"/>
              </w:rPr>
              <w:t>9</w:t>
            </w:r>
          </w:p>
        </w:tc>
        <w:tc>
          <w:tcPr>
            <w:tcW w:w="3437" w:type="dxa"/>
          </w:tcPr>
          <w:p w14:paraId="06196B79" w14:textId="77777777" w:rsidR="00350095" w:rsidRPr="00F0771B" w:rsidRDefault="005839CA">
            <w:pPr>
              <w:rPr>
                <w:rFonts w:ascii="Calibri" w:hAnsi="Calibri" w:cs="Calibri"/>
                <w:lang w:val="nb-NO"/>
              </w:rPr>
            </w:pPr>
            <w:r w:rsidRPr="00F0771B">
              <w:rPr>
                <w:rFonts w:ascii="Calibri" w:hAnsi="Calibri" w:cs="Calibri"/>
                <w:sz w:val="17"/>
                <w:lang w:val="nb-NO"/>
              </w:rPr>
              <w:t>Menneskerettigheter og arbeidstakerrettigheter i leverandørkjeden</w:t>
            </w:r>
          </w:p>
        </w:tc>
        <w:tc>
          <w:tcPr>
            <w:tcW w:w="3437" w:type="dxa"/>
          </w:tcPr>
          <w:p w14:paraId="183CB662" w14:textId="77777777" w:rsidR="00350095" w:rsidRPr="00F0771B" w:rsidRDefault="005839CA">
            <w:pPr>
              <w:rPr>
                <w:rFonts w:ascii="Calibri" w:hAnsi="Calibri" w:cs="Calibri"/>
                <w:lang w:val="nb-NO"/>
              </w:rPr>
            </w:pPr>
            <w:r w:rsidRPr="00F0771B">
              <w:rPr>
                <w:rFonts w:ascii="Calibri" w:hAnsi="Calibri" w:cs="Calibri"/>
                <w:sz w:val="17"/>
                <w:lang w:val="nb-NO"/>
              </w:rPr>
              <w:t>Regulert i punkt 8 og bilag 9.</w:t>
            </w:r>
          </w:p>
        </w:tc>
      </w:tr>
      <w:tr w:rsidR="00350095" w:rsidRPr="002E4819" w14:paraId="7D2BB95F" w14:textId="77777777">
        <w:tc>
          <w:tcPr>
            <w:tcW w:w="3437" w:type="dxa"/>
          </w:tcPr>
          <w:p w14:paraId="2BABEC2F" w14:textId="77777777" w:rsidR="00350095" w:rsidRPr="00F0771B" w:rsidRDefault="005839CA">
            <w:pPr>
              <w:rPr>
                <w:rFonts w:ascii="Calibri" w:hAnsi="Calibri" w:cs="Calibri"/>
              </w:rPr>
            </w:pPr>
            <w:r w:rsidRPr="00F0771B">
              <w:rPr>
                <w:rFonts w:ascii="Calibri" w:hAnsi="Calibri" w:cs="Calibri"/>
                <w:b/>
                <w:sz w:val="17"/>
              </w:rPr>
              <w:t>10</w:t>
            </w:r>
          </w:p>
        </w:tc>
        <w:tc>
          <w:tcPr>
            <w:tcW w:w="3437" w:type="dxa"/>
          </w:tcPr>
          <w:p w14:paraId="7D909F1D" w14:textId="77777777" w:rsidR="00350095" w:rsidRPr="00F0771B" w:rsidRDefault="005839CA">
            <w:pPr>
              <w:rPr>
                <w:rFonts w:ascii="Calibri" w:hAnsi="Calibri" w:cs="Calibri"/>
              </w:rPr>
            </w:pPr>
            <w:proofErr w:type="spellStart"/>
            <w:r w:rsidRPr="00F0771B">
              <w:rPr>
                <w:rFonts w:ascii="Calibri" w:hAnsi="Calibri" w:cs="Calibri"/>
                <w:sz w:val="17"/>
              </w:rPr>
              <w:t>Særlige</w:t>
            </w:r>
            <w:proofErr w:type="spellEnd"/>
            <w:r w:rsidRPr="00F0771B">
              <w:rPr>
                <w:rFonts w:ascii="Calibri" w:hAnsi="Calibri" w:cs="Calibri"/>
                <w:sz w:val="17"/>
              </w:rPr>
              <w:t xml:space="preserve"> </w:t>
            </w:r>
            <w:proofErr w:type="spellStart"/>
            <w:r w:rsidRPr="00F0771B">
              <w:rPr>
                <w:rFonts w:ascii="Calibri" w:hAnsi="Calibri" w:cs="Calibri"/>
                <w:sz w:val="17"/>
              </w:rPr>
              <w:t>vilkår</w:t>
            </w:r>
            <w:proofErr w:type="spellEnd"/>
            <w:r w:rsidRPr="00F0771B">
              <w:rPr>
                <w:rFonts w:ascii="Calibri" w:hAnsi="Calibri" w:cs="Calibri"/>
                <w:sz w:val="17"/>
              </w:rPr>
              <w:t>/</w:t>
            </w:r>
            <w:proofErr w:type="spellStart"/>
            <w:r w:rsidRPr="00F0771B">
              <w:rPr>
                <w:rFonts w:ascii="Calibri" w:hAnsi="Calibri" w:cs="Calibri"/>
                <w:sz w:val="17"/>
              </w:rPr>
              <w:t>endringer</w:t>
            </w:r>
            <w:proofErr w:type="spellEnd"/>
          </w:p>
        </w:tc>
        <w:tc>
          <w:tcPr>
            <w:tcW w:w="3437" w:type="dxa"/>
          </w:tcPr>
          <w:p w14:paraId="303505C9" w14:textId="77777777" w:rsidR="00350095" w:rsidRPr="00F0771B" w:rsidRDefault="005839CA">
            <w:pPr>
              <w:rPr>
                <w:rFonts w:ascii="Calibri" w:hAnsi="Calibri" w:cs="Calibri"/>
                <w:lang w:val="nb-NO"/>
              </w:rPr>
            </w:pPr>
            <w:r w:rsidRPr="00F0771B">
              <w:rPr>
                <w:rFonts w:ascii="Calibri" w:hAnsi="Calibri" w:cs="Calibri"/>
                <w:sz w:val="17"/>
                <w:lang w:val="nb-NO"/>
              </w:rPr>
              <w:t>Brukes bare dersom særskilte presiseringer er nødvendige ved signering.</w:t>
            </w:r>
          </w:p>
        </w:tc>
      </w:tr>
    </w:tbl>
    <w:p w14:paraId="11736B0C" w14:textId="77777777" w:rsidR="00350095" w:rsidRPr="00F0771B" w:rsidRDefault="005839CA">
      <w:pPr>
        <w:rPr>
          <w:rFonts w:ascii="Calibri" w:hAnsi="Calibri" w:cs="Calibri"/>
          <w:lang w:val="nb-NO"/>
        </w:rPr>
      </w:pPr>
      <w:r w:rsidRPr="00F0771B">
        <w:rPr>
          <w:rFonts w:ascii="Calibri" w:hAnsi="Calibri" w:cs="Calibri"/>
          <w:lang w:val="nb-NO"/>
        </w:rPr>
        <w:br w:type="page"/>
      </w:r>
    </w:p>
    <w:p w14:paraId="13DE76D1" w14:textId="77777777" w:rsidR="00350095" w:rsidRPr="00F0771B" w:rsidRDefault="005839CA">
      <w:pPr>
        <w:pStyle w:val="Overskrift1"/>
        <w:rPr>
          <w:rFonts w:ascii="Calibri" w:hAnsi="Calibri" w:cs="Calibri"/>
          <w:lang w:val="nb-NO"/>
        </w:rPr>
      </w:pPr>
      <w:bookmarkStart w:id="23" w:name="_Toc231558272"/>
      <w:r w:rsidRPr="00F0771B">
        <w:rPr>
          <w:rFonts w:ascii="Calibri" w:hAnsi="Calibri" w:cs="Calibri"/>
          <w:lang w:val="nb-NO"/>
        </w:rPr>
        <w:lastRenderedPageBreak/>
        <w:t>13. Signatur</w:t>
      </w:r>
      <w:bookmarkEnd w:id="23"/>
    </w:p>
    <w:p w14:paraId="5880E007" w14:textId="77777777" w:rsidR="00350095" w:rsidRPr="00F0771B" w:rsidRDefault="005839CA">
      <w:pPr>
        <w:rPr>
          <w:rFonts w:ascii="Calibri" w:hAnsi="Calibri" w:cs="Calibri"/>
          <w:lang w:val="nb-NO"/>
        </w:rPr>
      </w:pPr>
      <w:r w:rsidRPr="00F0771B">
        <w:rPr>
          <w:rFonts w:ascii="Calibri" w:hAnsi="Calibri" w:cs="Calibri"/>
          <w:lang w:val="nb-NO"/>
        </w:rPr>
        <w:t>Denne rammeavtalen signeres av Oppdragsgiver og Leverandøren. Delkontraktsbilag 2A-2E fylles kun ut for delkontrakter Leverandøren faktisk er tildelt.</w:t>
      </w:r>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5156"/>
        <w:gridCol w:w="5156"/>
      </w:tblGrid>
      <w:tr w:rsidR="00350095" w:rsidRPr="00F0771B" w14:paraId="6FD50B7C" w14:textId="77777777">
        <w:tc>
          <w:tcPr>
            <w:tcW w:w="5156" w:type="dxa"/>
            <w:shd w:val="clear" w:color="auto" w:fill="D9EAF7"/>
          </w:tcPr>
          <w:p w14:paraId="631F5DE8" w14:textId="77777777" w:rsidR="00350095" w:rsidRPr="00F0771B" w:rsidRDefault="005839CA">
            <w:pPr>
              <w:rPr>
                <w:rFonts w:ascii="Calibri" w:hAnsi="Calibri" w:cs="Calibri"/>
              </w:rPr>
            </w:pPr>
            <w:r w:rsidRPr="00F0771B">
              <w:rPr>
                <w:rFonts w:ascii="Calibri" w:hAnsi="Calibri" w:cs="Calibri"/>
                <w:b/>
                <w:sz w:val="17"/>
              </w:rPr>
              <w:t xml:space="preserve">For </w:t>
            </w:r>
            <w:proofErr w:type="spellStart"/>
            <w:r w:rsidRPr="00F0771B">
              <w:rPr>
                <w:rFonts w:ascii="Calibri" w:hAnsi="Calibri" w:cs="Calibri"/>
                <w:b/>
                <w:sz w:val="17"/>
              </w:rPr>
              <w:t>Oppdragsgiver</w:t>
            </w:r>
            <w:proofErr w:type="spellEnd"/>
          </w:p>
        </w:tc>
        <w:tc>
          <w:tcPr>
            <w:tcW w:w="5156" w:type="dxa"/>
            <w:shd w:val="clear" w:color="auto" w:fill="D9EAF7"/>
          </w:tcPr>
          <w:p w14:paraId="456286AA" w14:textId="77777777" w:rsidR="00350095" w:rsidRPr="00F0771B" w:rsidRDefault="005839CA">
            <w:pPr>
              <w:rPr>
                <w:rFonts w:ascii="Calibri" w:hAnsi="Calibri" w:cs="Calibri"/>
              </w:rPr>
            </w:pPr>
            <w:r w:rsidRPr="00F0771B">
              <w:rPr>
                <w:rFonts w:ascii="Calibri" w:hAnsi="Calibri" w:cs="Calibri"/>
                <w:b/>
                <w:sz w:val="17"/>
              </w:rPr>
              <w:t xml:space="preserve">For </w:t>
            </w:r>
            <w:proofErr w:type="spellStart"/>
            <w:r w:rsidRPr="00F0771B">
              <w:rPr>
                <w:rFonts w:ascii="Calibri" w:hAnsi="Calibri" w:cs="Calibri"/>
                <w:b/>
                <w:sz w:val="17"/>
              </w:rPr>
              <w:t>Leverandøren</w:t>
            </w:r>
            <w:proofErr w:type="spellEnd"/>
          </w:p>
        </w:tc>
      </w:tr>
      <w:tr w:rsidR="00350095" w:rsidRPr="002E4819" w14:paraId="1F0FE619" w14:textId="77777777">
        <w:tc>
          <w:tcPr>
            <w:tcW w:w="5156" w:type="dxa"/>
          </w:tcPr>
          <w:p w14:paraId="5B268B2E" w14:textId="77777777" w:rsidR="00350095" w:rsidRPr="00F0771B" w:rsidRDefault="005839CA">
            <w:pPr>
              <w:rPr>
                <w:rFonts w:ascii="Calibri" w:hAnsi="Calibri" w:cs="Calibri"/>
                <w:lang w:val="nb-NO"/>
              </w:rPr>
            </w:pPr>
            <w:r w:rsidRPr="00F0771B">
              <w:rPr>
                <w:rFonts w:ascii="Calibri" w:hAnsi="Calibri" w:cs="Calibri"/>
                <w:sz w:val="17"/>
                <w:lang w:val="nb-NO"/>
              </w:rPr>
              <w:t>Sted/dato: Angis ved signering</w:t>
            </w:r>
          </w:p>
        </w:tc>
        <w:tc>
          <w:tcPr>
            <w:tcW w:w="5156" w:type="dxa"/>
          </w:tcPr>
          <w:p w14:paraId="70B65CB8" w14:textId="77777777" w:rsidR="00350095" w:rsidRPr="00F0771B" w:rsidRDefault="005839CA">
            <w:pPr>
              <w:rPr>
                <w:rFonts w:ascii="Calibri" w:hAnsi="Calibri" w:cs="Calibri"/>
                <w:lang w:val="nb-NO"/>
              </w:rPr>
            </w:pPr>
            <w:r w:rsidRPr="00F0771B">
              <w:rPr>
                <w:rFonts w:ascii="Calibri" w:hAnsi="Calibri" w:cs="Calibri"/>
                <w:sz w:val="17"/>
                <w:lang w:val="nb-NO"/>
              </w:rPr>
              <w:t>Sted/dato: Angis ved signering</w:t>
            </w:r>
          </w:p>
        </w:tc>
      </w:tr>
      <w:tr w:rsidR="00350095" w:rsidRPr="00F0771B" w14:paraId="49EB1718" w14:textId="77777777">
        <w:tc>
          <w:tcPr>
            <w:tcW w:w="5156" w:type="dxa"/>
          </w:tcPr>
          <w:p w14:paraId="3FFB0C3F" w14:textId="77777777" w:rsidR="00350095" w:rsidRPr="00F0771B" w:rsidRDefault="005839CA">
            <w:pPr>
              <w:rPr>
                <w:rFonts w:ascii="Calibri" w:hAnsi="Calibri" w:cs="Calibri"/>
              </w:rPr>
            </w:pPr>
            <w:proofErr w:type="spellStart"/>
            <w:r w:rsidRPr="00F0771B">
              <w:rPr>
                <w:rFonts w:ascii="Calibri" w:hAnsi="Calibri" w:cs="Calibri"/>
                <w:sz w:val="17"/>
              </w:rPr>
              <w:t>Navn</w:t>
            </w:r>
            <w:proofErr w:type="spellEnd"/>
            <w:r w:rsidRPr="00F0771B">
              <w:rPr>
                <w:rFonts w:ascii="Calibri" w:hAnsi="Calibri" w:cs="Calibri"/>
                <w:sz w:val="17"/>
              </w:rPr>
              <w:t xml:space="preserve">: </w:t>
            </w:r>
            <w:proofErr w:type="spellStart"/>
            <w:r w:rsidRPr="00F0771B">
              <w:rPr>
                <w:rFonts w:ascii="Calibri" w:hAnsi="Calibri" w:cs="Calibri"/>
                <w:sz w:val="17"/>
              </w:rPr>
              <w:t>Angis</w:t>
            </w:r>
            <w:proofErr w:type="spellEnd"/>
            <w:r w:rsidRPr="00F0771B">
              <w:rPr>
                <w:rFonts w:ascii="Calibri" w:hAnsi="Calibri" w:cs="Calibri"/>
                <w:sz w:val="17"/>
              </w:rPr>
              <w:t xml:space="preserve"> </w:t>
            </w:r>
            <w:proofErr w:type="spellStart"/>
            <w:r w:rsidRPr="00F0771B">
              <w:rPr>
                <w:rFonts w:ascii="Calibri" w:hAnsi="Calibri" w:cs="Calibri"/>
                <w:sz w:val="17"/>
              </w:rPr>
              <w:t>ved</w:t>
            </w:r>
            <w:proofErr w:type="spellEnd"/>
            <w:r w:rsidRPr="00F0771B">
              <w:rPr>
                <w:rFonts w:ascii="Calibri" w:hAnsi="Calibri" w:cs="Calibri"/>
                <w:sz w:val="17"/>
              </w:rPr>
              <w:t xml:space="preserve"> </w:t>
            </w:r>
            <w:proofErr w:type="spellStart"/>
            <w:r w:rsidRPr="00F0771B">
              <w:rPr>
                <w:rFonts w:ascii="Calibri" w:hAnsi="Calibri" w:cs="Calibri"/>
                <w:sz w:val="17"/>
              </w:rPr>
              <w:t>signering</w:t>
            </w:r>
            <w:proofErr w:type="spellEnd"/>
          </w:p>
        </w:tc>
        <w:tc>
          <w:tcPr>
            <w:tcW w:w="5156" w:type="dxa"/>
          </w:tcPr>
          <w:p w14:paraId="1D11AB73" w14:textId="77777777" w:rsidR="00350095" w:rsidRPr="00F0771B" w:rsidRDefault="005839CA">
            <w:pPr>
              <w:rPr>
                <w:rFonts w:ascii="Calibri" w:hAnsi="Calibri" w:cs="Calibri"/>
              </w:rPr>
            </w:pPr>
            <w:proofErr w:type="spellStart"/>
            <w:r w:rsidRPr="00F0771B">
              <w:rPr>
                <w:rFonts w:ascii="Calibri" w:hAnsi="Calibri" w:cs="Calibri"/>
                <w:sz w:val="17"/>
              </w:rPr>
              <w:t>Navn</w:t>
            </w:r>
            <w:proofErr w:type="spellEnd"/>
            <w:r w:rsidRPr="00F0771B">
              <w:rPr>
                <w:rFonts w:ascii="Calibri" w:hAnsi="Calibri" w:cs="Calibri"/>
                <w:sz w:val="17"/>
              </w:rPr>
              <w:t xml:space="preserve">: </w:t>
            </w:r>
            <w:proofErr w:type="spellStart"/>
            <w:r w:rsidRPr="00F0771B">
              <w:rPr>
                <w:rFonts w:ascii="Calibri" w:hAnsi="Calibri" w:cs="Calibri"/>
                <w:sz w:val="17"/>
              </w:rPr>
              <w:t>Angis</w:t>
            </w:r>
            <w:proofErr w:type="spellEnd"/>
            <w:r w:rsidRPr="00F0771B">
              <w:rPr>
                <w:rFonts w:ascii="Calibri" w:hAnsi="Calibri" w:cs="Calibri"/>
                <w:sz w:val="17"/>
              </w:rPr>
              <w:t xml:space="preserve"> </w:t>
            </w:r>
            <w:proofErr w:type="spellStart"/>
            <w:r w:rsidRPr="00F0771B">
              <w:rPr>
                <w:rFonts w:ascii="Calibri" w:hAnsi="Calibri" w:cs="Calibri"/>
                <w:sz w:val="17"/>
              </w:rPr>
              <w:t>ved</w:t>
            </w:r>
            <w:proofErr w:type="spellEnd"/>
            <w:r w:rsidRPr="00F0771B">
              <w:rPr>
                <w:rFonts w:ascii="Calibri" w:hAnsi="Calibri" w:cs="Calibri"/>
                <w:sz w:val="17"/>
              </w:rPr>
              <w:t xml:space="preserve"> </w:t>
            </w:r>
            <w:proofErr w:type="spellStart"/>
            <w:r w:rsidRPr="00F0771B">
              <w:rPr>
                <w:rFonts w:ascii="Calibri" w:hAnsi="Calibri" w:cs="Calibri"/>
                <w:sz w:val="17"/>
              </w:rPr>
              <w:t>signering</w:t>
            </w:r>
            <w:proofErr w:type="spellEnd"/>
          </w:p>
        </w:tc>
      </w:tr>
      <w:tr w:rsidR="00350095" w:rsidRPr="00F0771B" w14:paraId="3BA742CC" w14:textId="77777777">
        <w:tc>
          <w:tcPr>
            <w:tcW w:w="5156" w:type="dxa"/>
          </w:tcPr>
          <w:p w14:paraId="5AE1D606" w14:textId="77777777" w:rsidR="00350095" w:rsidRPr="00F0771B" w:rsidRDefault="005839CA">
            <w:pPr>
              <w:rPr>
                <w:rFonts w:ascii="Calibri" w:hAnsi="Calibri" w:cs="Calibri"/>
              </w:rPr>
            </w:pPr>
            <w:r w:rsidRPr="00F0771B">
              <w:rPr>
                <w:rFonts w:ascii="Calibri" w:hAnsi="Calibri" w:cs="Calibri"/>
                <w:sz w:val="17"/>
              </w:rPr>
              <w:t xml:space="preserve">Tittel: </w:t>
            </w:r>
            <w:proofErr w:type="spellStart"/>
            <w:r w:rsidRPr="00F0771B">
              <w:rPr>
                <w:rFonts w:ascii="Calibri" w:hAnsi="Calibri" w:cs="Calibri"/>
                <w:sz w:val="17"/>
              </w:rPr>
              <w:t>Angis</w:t>
            </w:r>
            <w:proofErr w:type="spellEnd"/>
            <w:r w:rsidRPr="00F0771B">
              <w:rPr>
                <w:rFonts w:ascii="Calibri" w:hAnsi="Calibri" w:cs="Calibri"/>
                <w:sz w:val="17"/>
              </w:rPr>
              <w:t xml:space="preserve"> </w:t>
            </w:r>
            <w:proofErr w:type="spellStart"/>
            <w:r w:rsidRPr="00F0771B">
              <w:rPr>
                <w:rFonts w:ascii="Calibri" w:hAnsi="Calibri" w:cs="Calibri"/>
                <w:sz w:val="17"/>
              </w:rPr>
              <w:t>ved</w:t>
            </w:r>
            <w:proofErr w:type="spellEnd"/>
            <w:r w:rsidRPr="00F0771B">
              <w:rPr>
                <w:rFonts w:ascii="Calibri" w:hAnsi="Calibri" w:cs="Calibri"/>
                <w:sz w:val="17"/>
              </w:rPr>
              <w:t xml:space="preserve"> </w:t>
            </w:r>
            <w:proofErr w:type="spellStart"/>
            <w:r w:rsidRPr="00F0771B">
              <w:rPr>
                <w:rFonts w:ascii="Calibri" w:hAnsi="Calibri" w:cs="Calibri"/>
                <w:sz w:val="17"/>
              </w:rPr>
              <w:t>signering</w:t>
            </w:r>
            <w:proofErr w:type="spellEnd"/>
          </w:p>
        </w:tc>
        <w:tc>
          <w:tcPr>
            <w:tcW w:w="5156" w:type="dxa"/>
          </w:tcPr>
          <w:p w14:paraId="24DC8A02" w14:textId="77777777" w:rsidR="00350095" w:rsidRPr="00F0771B" w:rsidRDefault="005839CA">
            <w:pPr>
              <w:rPr>
                <w:rFonts w:ascii="Calibri" w:hAnsi="Calibri" w:cs="Calibri"/>
              </w:rPr>
            </w:pPr>
            <w:r w:rsidRPr="00F0771B">
              <w:rPr>
                <w:rFonts w:ascii="Calibri" w:hAnsi="Calibri" w:cs="Calibri"/>
                <w:sz w:val="17"/>
              </w:rPr>
              <w:t xml:space="preserve">Tittel: </w:t>
            </w:r>
            <w:proofErr w:type="spellStart"/>
            <w:r w:rsidRPr="00F0771B">
              <w:rPr>
                <w:rFonts w:ascii="Calibri" w:hAnsi="Calibri" w:cs="Calibri"/>
                <w:sz w:val="17"/>
              </w:rPr>
              <w:t>Angis</w:t>
            </w:r>
            <w:proofErr w:type="spellEnd"/>
            <w:r w:rsidRPr="00F0771B">
              <w:rPr>
                <w:rFonts w:ascii="Calibri" w:hAnsi="Calibri" w:cs="Calibri"/>
                <w:sz w:val="17"/>
              </w:rPr>
              <w:t xml:space="preserve"> </w:t>
            </w:r>
            <w:proofErr w:type="spellStart"/>
            <w:r w:rsidRPr="00F0771B">
              <w:rPr>
                <w:rFonts w:ascii="Calibri" w:hAnsi="Calibri" w:cs="Calibri"/>
                <w:sz w:val="17"/>
              </w:rPr>
              <w:t>ved</w:t>
            </w:r>
            <w:proofErr w:type="spellEnd"/>
            <w:r w:rsidRPr="00F0771B">
              <w:rPr>
                <w:rFonts w:ascii="Calibri" w:hAnsi="Calibri" w:cs="Calibri"/>
                <w:sz w:val="17"/>
              </w:rPr>
              <w:t xml:space="preserve"> </w:t>
            </w:r>
            <w:proofErr w:type="spellStart"/>
            <w:r w:rsidRPr="00F0771B">
              <w:rPr>
                <w:rFonts w:ascii="Calibri" w:hAnsi="Calibri" w:cs="Calibri"/>
                <w:sz w:val="17"/>
              </w:rPr>
              <w:t>signering</w:t>
            </w:r>
            <w:proofErr w:type="spellEnd"/>
          </w:p>
        </w:tc>
      </w:tr>
      <w:tr w:rsidR="00350095" w:rsidRPr="00F0771B" w14:paraId="4EB1CED2" w14:textId="77777777">
        <w:tc>
          <w:tcPr>
            <w:tcW w:w="5156" w:type="dxa"/>
          </w:tcPr>
          <w:p w14:paraId="1ABA5E4F" w14:textId="77777777" w:rsidR="00350095" w:rsidRPr="00F0771B" w:rsidRDefault="005839CA">
            <w:pPr>
              <w:rPr>
                <w:rFonts w:ascii="Calibri" w:hAnsi="Calibri" w:cs="Calibri"/>
              </w:rPr>
            </w:pPr>
            <w:proofErr w:type="spellStart"/>
            <w:r w:rsidRPr="00F0771B">
              <w:rPr>
                <w:rFonts w:ascii="Calibri" w:hAnsi="Calibri" w:cs="Calibri"/>
                <w:sz w:val="17"/>
              </w:rPr>
              <w:t>Signatur</w:t>
            </w:r>
            <w:proofErr w:type="spellEnd"/>
            <w:r w:rsidRPr="00F0771B">
              <w:rPr>
                <w:rFonts w:ascii="Calibri" w:hAnsi="Calibri" w:cs="Calibri"/>
                <w:sz w:val="17"/>
              </w:rPr>
              <w:t>: __________________________</w:t>
            </w:r>
          </w:p>
        </w:tc>
        <w:tc>
          <w:tcPr>
            <w:tcW w:w="5156" w:type="dxa"/>
          </w:tcPr>
          <w:p w14:paraId="7AC0BA23" w14:textId="77777777" w:rsidR="00350095" w:rsidRPr="00F0771B" w:rsidRDefault="005839CA">
            <w:pPr>
              <w:rPr>
                <w:rFonts w:ascii="Calibri" w:hAnsi="Calibri" w:cs="Calibri"/>
              </w:rPr>
            </w:pPr>
            <w:proofErr w:type="spellStart"/>
            <w:r w:rsidRPr="00F0771B">
              <w:rPr>
                <w:rFonts w:ascii="Calibri" w:hAnsi="Calibri" w:cs="Calibri"/>
                <w:sz w:val="17"/>
              </w:rPr>
              <w:t>Signatur</w:t>
            </w:r>
            <w:proofErr w:type="spellEnd"/>
            <w:r w:rsidRPr="00F0771B">
              <w:rPr>
                <w:rFonts w:ascii="Calibri" w:hAnsi="Calibri" w:cs="Calibri"/>
                <w:sz w:val="17"/>
              </w:rPr>
              <w:t>: __________________________</w:t>
            </w:r>
          </w:p>
        </w:tc>
      </w:tr>
    </w:tbl>
    <w:p w14:paraId="16581CBE" w14:textId="77777777" w:rsidR="00350095" w:rsidRPr="00F0771B" w:rsidRDefault="005839CA">
      <w:pPr>
        <w:rPr>
          <w:rFonts w:ascii="Calibri" w:hAnsi="Calibri" w:cs="Calibri"/>
        </w:rPr>
      </w:pPr>
      <w:r w:rsidRPr="00F0771B">
        <w:rPr>
          <w:rFonts w:ascii="Calibri" w:hAnsi="Calibri" w:cs="Calibri"/>
        </w:rPr>
        <w:br w:type="page"/>
      </w:r>
    </w:p>
    <w:p w14:paraId="4D535F51" w14:textId="77777777" w:rsidR="00350095" w:rsidRPr="00F0771B" w:rsidRDefault="005839CA">
      <w:pPr>
        <w:pStyle w:val="Overskrift1"/>
        <w:rPr>
          <w:rFonts w:ascii="Calibri" w:hAnsi="Calibri" w:cs="Calibri"/>
          <w:lang w:val="nb-NO"/>
        </w:rPr>
      </w:pPr>
      <w:bookmarkStart w:id="24" w:name="_Toc231558273"/>
      <w:r w:rsidRPr="00F0771B">
        <w:rPr>
          <w:rFonts w:ascii="Calibri" w:hAnsi="Calibri" w:cs="Calibri"/>
          <w:lang w:val="nb-NO"/>
        </w:rPr>
        <w:lastRenderedPageBreak/>
        <w:t>Bilag 1 - Oppdragsgivere, kommuner, enheter og bestillingsberettigede</w:t>
      </w:r>
      <w:bookmarkEnd w:id="24"/>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2062"/>
        <w:gridCol w:w="2062"/>
        <w:gridCol w:w="2062"/>
        <w:gridCol w:w="2062"/>
        <w:gridCol w:w="2062"/>
      </w:tblGrid>
      <w:tr w:rsidR="00350095" w:rsidRPr="00F0771B" w14:paraId="2BBEFAE1" w14:textId="77777777">
        <w:tc>
          <w:tcPr>
            <w:tcW w:w="2062" w:type="dxa"/>
            <w:shd w:val="clear" w:color="auto" w:fill="D9EAF7"/>
          </w:tcPr>
          <w:p w14:paraId="127C8C68" w14:textId="77777777" w:rsidR="00350095" w:rsidRPr="00F0771B" w:rsidRDefault="005839CA">
            <w:pPr>
              <w:rPr>
                <w:rFonts w:ascii="Calibri" w:hAnsi="Calibri" w:cs="Calibri"/>
              </w:rPr>
            </w:pPr>
            <w:proofErr w:type="spellStart"/>
            <w:r w:rsidRPr="00F0771B">
              <w:rPr>
                <w:rFonts w:ascii="Calibri" w:hAnsi="Calibri" w:cs="Calibri"/>
                <w:b/>
                <w:sz w:val="17"/>
              </w:rPr>
              <w:t>Kommune</w:t>
            </w:r>
            <w:proofErr w:type="spellEnd"/>
            <w:r w:rsidRPr="00F0771B">
              <w:rPr>
                <w:rFonts w:ascii="Calibri" w:hAnsi="Calibri" w:cs="Calibri"/>
                <w:b/>
                <w:sz w:val="17"/>
              </w:rPr>
              <w:t>/</w:t>
            </w:r>
            <w:proofErr w:type="spellStart"/>
            <w:r w:rsidRPr="00F0771B">
              <w:rPr>
                <w:rFonts w:ascii="Calibri" w:hAnsi="Calibri" w:cs="Calibri"/>
                <w:b/>
                <w:sz w:val="17"/>
              </w:rPr>
              <w:t>enhet</w:t>
            </w:r>
            <w:proofErr w:type="spellEnd"/>
          </w:p>
        </w:tc>
        <w:tc>
          <w:tcPr>
            <w:tcW w:w="2062" w:type="dxa"/>
            <w:shd w:val="clear" w:color="auto" w:fill="D9EAF7"/>
          </w:tcPr>
          <w:p w14:paraId="4F232D6C" w14:textId="77777777" w:rsidR="00350095" w:rsidRPr="00F0771B" w:rsidRDefault="005839CA">
            <w:pPr>
              <w:rPr>
                <w:rFonts w:ascii="Calibri" w:hAnsi="Calibri" w:cs="Calibri"/>
              </w:rPr>
            </w:pPr>
            <w:r w:rsidRPr="00F0771B">
              <w:rPr>
                <w:rFonts w:ascii="Calibri" w:hAnsi="Calibri" w:cs="Calibri"/>
                <w:b/>
                <w:sz w:val="17"/>
              </w:rPr>
              <w:t>Org.nr.</w:t>
            </w:r>
          </w:p>
        </w:tc>
        <w:tc>
          <w:tcPr>
            <w:tcW w:w="2062" w:type="dxa"/>
            <w:shd w:val="clear" w:color="auto" w:fill="D9EAF7"/>
          </w:tcPr>
          <w:p w14:paraId="1392788E" w14:textId="77777777" w:rsidR="00350095" w:rsidRPr="00F0771B" w:rsidRDefault="005839CA">
            <w:pPr>
              <w:rPr>
                <w:rFonts w:ascii="Calibri" w:hAnsi="Calibri" w:cs="Calibri"/>
              </w:rPr>
            </w:pPr>
            <w:proofErr w:type="spellStart"/>
            <w:r w:rsidRPr="00F0771B">
              <w:rPr>
                <w:rFonts w:ascii="Calibri" w:hAnsi="Calibri" w:cs="Calibri"/>
                <w:b/>
                <w:sz w:val="17"/>
              </w:rPr>
              <w:t>Fakturamottaker</w:t>
            </w:r>
            <w:proofErr w:type="spellEnd"/>
            <w:r w:rsidRPr="00F0771B">
              <w:rPr>
                <w:rFonts w:ascii="Calibri" w:hAnsi="Calibri" w:cs="Calibri"/>
                <w:b/>
                <w:sz w:val="17"/>
              </w:rPr>
              <w:t>/EHF</w:t>
            </w:r>
          </w:p>
        </w:tc>
        <w:tc>
          <w:tcPr>
            <w:tcW w:w="2062" w:type="dxa"/>
            <w:shd w:val="clear" w:color="auto" w:fill="D9EAF7"/>
          </w:tcPr>
          <w:p w14:paraId="75279DC6" w14:textId="77777777" w:rsidR="00350095" w:rsidRPr="00F0771B" w:rsidRDefault="005839CA">
            <w:pPr>
              <w:rPr>
                <w:rFonts w:ascii="Calibri" w:hAnsi="Calibri" w:cs="Calibri"/>
              </w:rPr>
            </w:pPr>
            <w:proofErr w:type="spellStart"/>
            <w:r w:rsidRPr="00F0771B">
              <w:rPr>
                <w:rFonts w:ascii="Calibri" w:hAnsi="Calibri" w:cs="Calibri"/>
                <w:b/>
                <w:sz w:val="17"/>
              </w:rPr>
              <w:t>Leveringssteder</w:t>
            </w:r>
            <w:proofErr w:type="spellEnd"/>
          </w:p>
        </w:tc>
        <w:tc>
          <w:tcPr>
            <w:tcW w:w="2062" w:type="dxa"/>
            <w:shd w:val="clear" w:color="auto" w:fill="D9EAF7"/>
          </w:tcPr>
          <w:p w14:paraId="0BDCABFF" w14:textId="77777777" w:rsidR="00350095" w:rsidRPr="00F0771B" w:rsidRDefault="005839CA">
            <w:pPr>
              <w:rPr>
                <w:rFonts w:ascii="Calibri" w:hAnsi="Calibri" w:cs="Calibri"/>
              </w:rPr>
            </w:pPr>
            <w:proofErr w:type="spellStart"/>
            <w:r w:rsidRPr="00F0771B">
              <w:rPr>
                <w:rFonts w:ascii="Calibri" w:hAnsi="Calibri" w:cs="Calibri"/>
                <w:b/>
                <w:sz w:val="17"/>
              </w:rPr>
              <w:t>Bestillere</w:t>
            </w:r>
            <w:proofErr w:type="spellEnd"/>
            <w:r w:rsidRPr="00F0771B">
              <w:rPr>
                <w:rFonts w:ascii="Calibri" w:hAnsi="Calibri" w:cs="Calibri"/>
                <w:b/>
                <w:sz w:val="17"/>
              </w:rPr>
              <w:t>/roller</w:t>
            </w:r>
          </w:p>
        </w:tc>
      </w:tr>
      <w:tr w:rsidR="00350095" w:rsidRPr="002E4819" w14:paraId="278CDEBC" w14:textId="77777777">
        <w:tc>
          <w:tcPr>
            <w:tcW w:w="2062" w:type="dxa"/>
          </w:tcPr>
          <w:p w14:paraId="58AB47C7" w14:textId="77777777" w:rsidR="00350095" w:rsidRPr="00F0771B" w:rsidRDefault="005839CA">
            <w:pPr>
              <w:rPr>
                <w:rFonts w:ascii="Calibri" w:hAnsi="Calibri" w:cs="Calibri"/>
              </w:rPr>
            </w:pPr>
            <w:r w:rsidRPr="00F0771B">
              <w:rPr>
                <w:rFonts w:ascii="Calibri" w:hAnsi="Calibri" w:cs="Calibri"/>
                <w:sz w:val="17"/>
              </w:rPr>
              <w:t xml:space="preserve">Nordre Land </w:t>
            </w:r>
            <w:proofErr w:type="spellStart"/>
            <w:r w:rsidRPr="00F0771B">
              <w:rPr>
                <w:rFonts w:ascii="Calibri" w:hAnsi="Calibri" w:cs="Calibri"/>
                <w:sz w:val="17"/>
              </w:rPr>
              <w:t>kommune</w:t>
            </w:r>
            <w:proofErr w:type="spellEnd"/>
          </w:p>
        </w:tc>
        <w:tc>
          <w:tcPr>
            <w:tcW w:w="2062" w:type="dxa"/>
          </w:tcPr>
          <w:p w14:paraId="3DED866B" w14:textId="77777777" w:rsidR="00350095" w:rsidRPr="00F0771B" w:rsidRDefault="005839CA">
            <w:pPr>
              <w:rPr>
                <w:rFonts w:ascii="Calibri" w:hAnsi="Calibri" w:cs="Calibri"/>
              </w:rPr>
            </w:pPr>
            <w:r w:rsidRPr="00F0771B">
              <w:rPr>
                <w:rFonts w:ascii="Calibri" w:hAnsi="Calibri" w:cs="Calibri"/>
                <w:sz w:val="17"/>
              </w:rPr>
              <w:t>861 381 722</w:t>
            </w:r>
          </w:p>
        </w:tc>
        <w:tc>
          <w:tcPr>
            <w:tcW w:w="2062" w:type="dxa"/>
          </w:tcPr>
          <w:p w14:paraId="5C4A8AA4" w14:textId="77777777" w:rsidR="00350095" w:rsidRPr="00F0771B" w:rsidRDefault="005839CA">
            <w:pPr>
              <w:rPr>
                <w:rFonts w:ascii="Calibri" w:hAnsi="Calibri" w:cs="Calibri"/>
                <w:lang w:val="nb-NO"/>
              </w:rPr>
            </w:pPr>
            <w:r w:rsidRPr="00F0771B">
              <w:rPr>
                <w:rFonts w:ascii="Calibri" w:hAnsi="Calibri" w:cs="Calibri"/>
                <w:sz w:val="17"/>
                <w:lang w:val="nb-NO"/>
              </w:rPr>
              <w:t>EHF til den bestillende kommunen/enheten</w:t>
            </w:r>
          </w:p>
        </w:tc>
        <w:tc>
          <w:tcPr>
            <w:tcW w:w="2062" w:type="dxa"/>
          </w:tcPr>
          <w:p w14:paraId="32B59244" w14:textId="77777777" w:rsidR="00350095" w:rsidRPr="00F0771B" w:rsidRDefault="005839CA">
            <w:pPr>
              <w:rPr>
                <w:rFonts w:ascii="Calibri" w:hAnsi="Calibri" w:cs="Calibri"/>
              </w:rPr>
            </w:pPr>
            <w:proofErr w:type="spellStart"/>
            <w:r w:rsidRPr="00F0771B">
              <w:rPr>
                <w:rFonts w:ascii="Calibri" w:hAnsi="Calibri" w:cs="Calibri"/>
                <w:sz w:val="17"/>
              </w:rPr>
              <w:t>Kommunens</w:t>
            </w:r>
            <w:proofErr w:type="spellEnd"/>
            <w:r w:rsidRPr="00F0771B">
              <w:rPr>
                <w:rFonts w:ascii="Calibri" w:hAnsi="Calibri" w:cs="Calibri"/>
                <w:sz w:val="17"/>
              </w:rPr>
              <w:t xml:space="preserve"> </w:t>
            </w:r>
            <w:proofErr w:type="spellStart"/>
            <w:r w:rsidRPr="00F0771B">
              <w:rPr>
                <w:rFonts w:ascii="Calibri" w:hAnsi="Calibri" w:cs="Calibri"/>
                <w:sz w:val="17"/>
              </w:rPr>
              <w:t>virksomheter</w:t>
            </w:r>
            <w:proofErr w:type="spellEnd"/>
            <w:r w:rsidRPr="00F0771B">
              <w:rPr>
                <w:rFonts w:ascii="Calibri" w:hAnsi="Calibri" w:cs="Calibri"/>
                <w:sz w:val="17"/>
              </w:rPr>
              <w:t xml:space="preserve"> </w:t>
            </w:r>
            <w:proofErr w:type="spellStart"/>
            <w:r w:rsidRPr="00F0771B">
              <w:rPr>
                <w:rFonts w:ascii="Calibri" w:hAnsi="Calibri" w:cs="Calibri"/>
                <w:sz w:val="17"/>
              </w:rPr>
              <w:t>og</w:t>
            </w:r>
            <w:proofErr w:type="spellEnd"/>
            <w:r w:rsidRPr="00F0771B">
              <w:rPr>
                <w:rFonts w:ascii="Calibri" w:hAnsi="Calibri" w:cs="Calibri"/>
                <w:sz w:val="17"/>
              </w:rPr>
              <w:t xml:space="preserve"> </w:t>
            </w:r>
            <w:proofErr w:type="spellStart"/>
            <w:r w:rsidRPr="00F0771B">
              <w:rPr>
                <w:rFonts w:ascii="Calibri" w:hAnsi="Calibri" w:cs="Calibri"/>
                <w:sz w:val="17"/>
              </w:rPr>
              <w:t>leveringssteder</w:t>
            </w:r>
            <w:proofErr w:type="spellEnd"/>
          </w:p>
        </w:tc>
        <w:tc>
          <w:tcPr>
            <w:tcW w:w="2062" w:type="dxa"/>
          </w:tcPr>
          <w:p w14:paraId="7AB908A0" w14:textId="77777777" w:rsidR="00350095" w:rsidRPr="00F0771B" w:rsidRDefault="005839CA">
            <w:pPr>
              <w:rPr>
                <w:rFonts w:ascii="Calibri" w:hAnsi="Calibri" w:cs="Calibri"/>
                <w:lang w:val="nb-NO"/>
              </w:rPr>
            </w:pPr>
            <w:r w:rsidRPr="00F0771B">
              <w:rPr>
                <w:rFonts w:ascii="Calibri" w:hAnsi="Calibri" w:cs="Calibri"/>
                <w:sz w:val="17"/>
                <w:lang w:val="nb-NO"/>
              </w:rPr>
              <w:t>Bestillere/roller utpekt av kommunen</w:t>
            </w:r>
          </w:p>
        </w:tc>
      </w:tr>
      <w:tr w:rsidR="00350095" w:rsidRPr="002E4819" w14:paraId="3A9F9DF1" w14:textId="77777777">
        <w:tc>
          <w:tcPr>
            <w:tcW w:w="2062" w:type="dxa"/>
          </w:tcPr>
          <w:p w14:paraId="62498878" w14:textId="77777777" w:rsidR="00350095" w:rsidRPr="00F0771B" w:rsidRDefault="005839CA">
            <w:pPr>
              <w:rPr>
                <w:rFonts w:ascii="Calibri" w:hAnsi="Calibri" w:cs="Calibri"/>
              </w:rPr>
            </w:pPr>
            <w:proofErr w:type="spellStart"/>
            <w:r w:rsidRPr="00F0771B">
              <w:rPr>
                <w:rFonts w:ascii="Calibri" w:hAnsi="Calibri" w:cs="Calibri"/>
                <w:sz w:val="17"/>
              </w:rPr>
              <w:t>Søndre</w:t>
            </w:r>
            <w:proofErr w:type="spellEnd"/>
            <w:r w:rsidRPr="00F0771B">
              <w:rPr>
                <w:rFonts w:ascii="Calibri" w:hAnsi="Calibri" w:cs="Calibri"/>
                <w:sz w:val="17"/>
              </w:rPr>
              <w:t xml:space="preserve"> Land </w:t>
            </w:r>
            <w:proofErr w:type="spellStart"/>
            <w:r w:rsidRPr="00F0771B">
              <w:rPr>
                <w:rFonts w:ascii="Calibri" w:hAnsi="Calibri" w:cs="Calibri"/>
                <w:sz w:val="17"/>
              </w:rPr>
              <w:t>kommune</w:t>
            </w:r>
            <w:proofErr w:type="spellEnd"/>
          </w:p>
        </w:tc>
        <w:tc>
          <w:tcPr>
            <w:tcW w:w="2062" w:type="dxa"/>
          </w:tcPr>
          <w:p w14:paraId="3A0549F2" w14:textId="77777777" w:rsidR="00350095" w:rsidRPr="00F0771B" w:rsidRDefault="005839CA">
            <w:pPr>
              <w:rPr>
                <w:rFonts w:ascii="Calibri" w:hAnsi="Calibri" w:cs="Calibri"/>
              </w:rPr>
            </w:pPr>
            <w:r w:rsidRPr="00F0771B">
              <w:rPr>
                <w:rFonts w:ascii="Calibri" w:hAnsi="Calibri" w:cs="Calibri"/>
                <w:sz w:val="17"/>
              </w:rPr>
              <w:t>961 381 630</w:t>
            </w:r>
          </w:p>
        </w:tc>
        <w:tc>
          <w:tcPr>
            <w:tcW w:w="2062" w:type="dxa"/>
          </w:tcPr>
          <w:p w14:paraId="77F2A765" w14:textId="77777777" w:rsidR="00350095" w:rsidRPr="00F0771B" w:rsidRDefault="005839CA">
            <w:pPr>
              <w:rPr>
                <w:rFonts w:ascii="Calibri" w:hAnsi="Calibri" w:cs="Calibri"/>
                <w:lang w:val="nb-NO"/>
              </w:rPr>
            </w:pPr>
            <w:r w:rsidRPr="00F0771B">
              <w:rPr>
                <w:rFonts w:ascii="Calibri" w:hAnsi="Calibri" w:cs="Calibri"/>
                <w:sz w:val="17"/>
                <w:lang w:val="nb-NO"/>
              </w:rPr>
              <w:t>EHF til den bestillende kommunen/enheten</w:t>
            </w:r>
          </w:p>
        </w:tc>
        <w:tc>
          <w:tcPr>
            <w:tcW w:w="2062" w:type="dxa"/>
          </w:tcPr>
          <w:p w14:paraId="330CCFC5" w14:textId="77777777" w:rsidR="00350095" w:rsidRPr="00F0771B" w:rsidRDefault="005839CA">
            <w:pPr>
              <w:rPr>
                <w:rFonts w:ascii="Calibri" w:hAnsi="Calibri" w:cs="Calibri"/>
              </w:rPr>
            </w:pPr>
            <w:proofErr w:type="spellStart"/>
            <w:r w:rsidRPr="00F0771B">
              <w:rPr>
                <w:rFonts w:ascii="Calibri" w:hAnsi="Calibri" w:cs="Calibri"/>
                <w:sz w:val="17"/>
              </w:rPr>
              <w:t>Kommunens</w:t>
            </w:r>
            <w:proofErr w:type="spellEnd"/>
            <w:r w:rsidRPr="00F0771B">
              <w:rPr>
                <w:rFonts w:ascii="Calibri" w:hAnsi="Calibri" w:cs="Calibri"/>
                <w:sz w:val="17"/>
              </w:rPr>
              <w:t xml:space="preserve"> </w:t>
            </w:r>
            <w:proofErr w:type="spellStart"/>
            <w:r w:rsidRPr="00F0771B">
              <w:rPr>
                <w:rFonts w:ascii="Calibri" w:hAnsi="Calibri" w:cs="Calibri"/>
                <w:sz w:val="17"/>
              </w:rPr>
              <w:t>virksomheter</w:t>
            </w:r>
            <w:proofErr w:type="spellEnd"/>
            <w:r w:rsidRPr="00F0771B">
              <w:rPr>
                <w:rFonts w:ascii="Calibri" w:hAnsi="Calibri" w:cs="Calibri"/>
                <w:sz w:val="17"/>
              </w:rPr>
              <w:t xml:space="preserve"> </w:t>
            </w:r>
            <w:proofErr w:type="spellStart"/>
            <w:r w:rsidRPr="00F0771B">
              <w:rPr>
                <w:rFonts w:ascii="Calibri" w:hAnsi="Calibri" w:cs="Calibri"/>
                <w:sz w:val="17"/>
              </w:rPr>
              <w:t>og</w:t>
            </w:r>
            <w:proofErr w:type="spellEnd"/>
            <w:r w:rsidRPr="00F0771B">
              <w:rPr>
                <w:rFonts w:ascii="Calibri" w:hAnsi="Calibri" w:cs="Calibri"/>
                <w:sz w:val="17"/>
              </w:rPr>
              <w:t xml:space="preserve"> </w:t>
            </w:r>
            <w:proofErr w:type="spellStart"/>
            <w:r w:rsidRPr="00F0771B">
              <w:rPr>
                <w:rFonts w:ascii="Calibri" w:hAnsi="Calibri" w:cs="Calibri"/>
                <w:sz w:val="17"/>
              </w:rPr>
              <w:t>leveringssteder</w:t>
            </w:r>
            <w:proofErr w:type="spellEnd"/>
          </w:p>
        </w:tc>
        <w:tc>
          <w:tcPr>
            <w:tcW w:w="2062" w:type="dxa"/>
          </w:tcPr>
          <w:p w14:paraId="0D8B78A2" w14:textId="77777777" w:rsidR="00350095" w:rsidRPr="00F0771B" w:rsidRDefault="005839CA">
            <w:pPr>
              <w:rPr>
                <w:rFonts w:ascii="Calibri" w:hAnsi="Calibri" w:cs="Calibri"/>
                <w:lang w:val="nb-NO"/>
              </w:rPr>
            </w:pPr>
            <w:r w:rsidRPr="00F0771B">
              <w:rPr>
                <w:rFonts w:ascii="Calibri" w:hAnsi="Calibri" w:cs="Calibri"/>
                <w:sz w:val="17"/>
                <w:lang w:val="nb-NO"/>
              </w:rPr>
              <w:t>Bestillere/roller utpekt av kommunen</w:t>
            </w:r>
          </w:p>
        </w:tc>
      </w:tr>
      <w:tr w:rsidR="00350095" w:rsidRPr="002E4819" w14:paraId="0780EA65" w14:textId="77777777">
        <w:tc>
          <w:tcPr>
            <w:tcW w:w="2062" w:type="dxa"/>
          </w:tcPr>
          <w:p w14:paraId="187AFE25" w14:textId="77777777" w:rsidR="00350095" w:rsidRPr="00F0771B" w:rsidRDefault="005839CA">
            <w:pPr>
              <w:rPr>
                <w:rFonts w:ascii="Calibri" w:hAnsi="Calibri" w:cs="Calibri"/>
              </w:rPr>
            </w:pPr>
            <w:r w:rsidRPr="00F0771B">
              <w:rPr>
                <w:rFonts w:ascii="Calibri" w:hAnsi="Calibri" w:cs="Calibri"/>
                <w:sz w:val="17"/>
              </w:rPr>
              <w:t xml:space="preserve">Vestre Toten </w:t>
            </w:r>
            <w:proofErr w:type="spellStart"/>
            <w:r w:rsidRPr="00F0771B">
              <w:rPr>
                <w:rFonts w:ascii="Calibri" w:hAnsi="Calibri" w:cs="Calibri"/>
                <w:sz w:val="17"/>
              </w:rPr>
              <w:t>kommune</w:t>
            </w:r>
            <w:proofErr w:type="spellEnd"/>
          </w:p>
        </w:tc>
        <w:tc>
          <w:tcPr>
            <w:tcW w:w="2062" w:type="dxa"/>
          </w:tcPr>
          <w:p w14:paraId="417491E1" w14:textId="77777777" w:rsidR="00350095" w:rsidRPr="00F0771B" w:rsidRDefault="005839CA">
            <w:pPr>
              <w:rPr>
                <w:rFonts w:ascii="Calibri" w:hAnsi="Calibri" w:cs="Calibri"/>
              </w:rPr>
            </w:pPr>
            <w:r w:rsidRPr="00F0771B">
              <w:rPr>
                <w:rFonts w:ascii="Calibri" w:hAnsi="Calibri" w:cs="Calibri"/>
                <w:sz w:val="17"/>
              </w:rPr>
              <w:t>971 028 300</w:t>
            </w:r>
          </w:p>
        </w:tc>
        <w:tc>
          <w:tcPr>
            <w:tcW w:w="2062" w:type="dxa"/>
          </w:tcPr>
          <w:p w14:paraId="300D46AC" w14:textId="77777777" w:rsidR="00350095" w:rsidRPr="00F0771B" w:rsidRDefault="005839CA">
            <w:pPr>
              <w:rPr>
                <w:rFonts w:ascii="Calibri" w:hAnsi="Calibri" w:cs="Calibri"/>
                <w:lang w:val="nb-NO"/>
              </w:rPr>
            </w:pPr>
            <w:r w:rsidRPr="00F0771B">
              <w:rPr>
                <w:rFonts w:ascii="Calibri" w:hAnsi="Calibri" w:cs="Calibri"/>
                <w:sz w:val="17"/>
                <w:lang w:val="nb-NO"/>
              </w:rPr>
              <w:t>EHF til den bestillende kommunen/enheten</w:t>
            </w:r>
          </w:p>
        </w:tc>
        <w:tc>
          <w:tcPr>
            <w:tcW w:w="2062" w:type="dxa"/>
          </w:tcPr>
          <w:p w14:paraId="085CF779" w14:textId="77777777" w:rsidR="00350095" w:rsidRPr="00F0771B" w:rsidRDefault="005839CA">
            <w:pPr>
              <w:rPr>
                <w:rFonts w:ascii="Calibri" w:hAnsi="Calibri" w:cs="Calibri"/>
              </w:rPr>
            </w:pPr>
            <w:proofErr w:type="spellStart"/>
            <w:r w:rsidRPr="00F0771B">
              <w:rPr>
                <w:rFonts w:ascii="Calibri" w:hAnsi="Calibri" w:cs="Calibri"/>
                <w:sz w:val="17"/>
              </w:rPr>
              <w:t>Kommunens</w:t>
            </w:r>
            <w:proofErr w:type="spellEnd"/>
            <w:r w:rsidRPr="00F0771B">
              <w:rPr>
                <w:rFonts w:ascii="Calibri" w:hAnsi="Calibri" w:cs="Calibri"/>
                <w:sz w:val="17"/>
              </w:rPr>
              <w:t xml:space="preserve"> </w:t>
            </w:r>
            <w:proofErr w:type="spellStart"/>
            <w:r w:rsidRPr="00F0771B">
              <w:rPr>
                <w:rFonts w:ascii="Calibri" w:hAnsi="Calibri" w:cs="Calibri"/>
                <w:sz w:val="17"/>
              </w:rPr>
              <w:t>virksomheter</w:t>
            </w:r>
            <w:proofErr w:type="spellEnd"/>
            <w:r w:rsidRPr="00F0771B">
              <w:rPr>
                <w:rFonts w:ascii="Calibri" w:hAnsi="Calibri" w:cs="Calibri"/>
                <w:sz w:val="17"/>
              </w:rPr>
              <w:t xml:space="preserve"> </w:t>
            </w:r>
            <w:proofErr w:type="spellStart"/>
            <w:r w:rsidRPr="00F0771B">
              <w:rPr>
                <w:rFonts w:ascii="Calibri" w:hAnsi="Calibri" w:cs="Calibri"/>
                <w:sz w:val="17"/>
              </w:rPr>
              <w:t>og</w:t>
            </w:r>
            <w:proofErr w:type="spellEnd"/>
            <w:r w:rsidRPr="00F0771B">
              <w:rPr>
                <w:rFonts w:ascii="Calibri" w:hAnsi="Calibri" w:cs="Calibri"/>
                <w:sz w:val="17"/>
              </w:rPr>
              <w:t xml:space="preserve"> </w:t>
            </w:r>
            <w:proofErr w:type="spellStart"/>
            <w:r w:rsidRPr="00F0771B">
              <w:rPr>
                <w:rFonts w:ascii="Calibri" w:hAnsi="Calibri" w:cs="Calibri"/>
                <w:sz w:val="17"/>
              </w:rPr>
              <w:t>leveringssteder</w:t>
            </w:r>
            <w:proofErr w:type="spellEnd"/>
          </w:p>
        </w:tc>
        <w:tc>
          <w:tcPr>
            <w:tcW w:w="2062" w:type="dxa"/>
          </w:tcPr>
          <w:p w14:paraId="718E9F44" w14:textId="77777777" w:rsidR="00350095" w:rsidRPr="00F0771B" w:rsidRDefault="005839CA">
            <w:pPr>
              <w:rPr>
                <w:rFonts w:ascii="Calibri" w:hAnsi="Calibri" w:cs="Calibri"/>
                <w:lang w:val="nb-NO"/>
              </w:rPr>
            </w:pPr>
            <w:r w:rsidRPr="00F0771B">
              <w:rPr>
                <w:rFonts w:ascii="Calibri" w:hAnsi="Calibri" w:cs="Calibri"/>
                <w:sz w:val="17"/>
                <w:lang w:val="nb-NO"/>
              </w:rPr>
              <w:t>Bestillere/roller utpekt av kommunen</w:t>
            </w:r>
          </w:p>
        </w:tc>
      </w:tr>
      <w:tr w:rsidR="00350095" w:rsidRPr="002E4819" w14:paraId="3C72666F" w14:textId="77777777">
        <w:tc>
          <w:tcPr>
            <w:tcW w:w="2062" w:type="dxa"/>
          </w:tcPr>
          <w:p w14:paraId="77ACCD60" w14:textId="77777777" w:rsidR="00350095" w:rsidRPr="00F0771B" w:rsidRDefault="005839CA">
            <w:pPr>
              <w:rPr>
                <w:rFonts w:ascii="Calibri" w:hAnsi="Calibri" w:cs="Calibri"/>
              </w:rPr>
            </w:pPr>
            <w:proofErr w:type="spellStart"/>
            <w:r w:rsidRPr="00F0771B">
              <w:rPr>
                <w:rFonts w:ascii="Calibri" w:hAnsi="Calibri" w:cs="Calibri"/>
                <w:sz w:val="17"/>
              </w:rPr>
              <w:t>Østre</w:t>
            </w:r>
            <w:proofErr w:type="spellEnd"/>
            <w:r w:rsidRPr="00F0771B">
              <w:rPr>
                <w:rFonts w:ascii="Calibri" w:hAnsi="Calibri" w:cs="Calibri"/>
                <w:sz w:val="17"/>
              </w:rPr>
              <w:t xml:space="preserve"> Toten </w:t>
            </w:r>
            <w:proofErr w:type="spellStart"/>
            <w:r w:rsidRPr="00F0771B">
              <w:rPr>
                <w:rFonts w:ascii="Calibri" w:hAnsi="Calibri" w:cs="Calibri"/>
                <w:sz w:val="17"/>
              </w:rPr>
              <w:t>kommune</w:t>
            </w:r>
            <w:proofErr w:type="spellEnd"/>
          </w:p>
        </w:tc>
        <w:tc>
          <w:tcPr>
            <w:tcW w:w="2062" w:type="dxa"/>
          </w:tcPr>
          <w:p w14:paraId="3B4FCDEB" w14:textId="77777777" w:rsidR="00350095" w:rsidRPr="00F0771B" w:rsidRDefault="005839CA">
            <w:pPr>
              <w:rPr>
                <w:rFonts w:ascii="Calibri" w:hAnsi="Calibri" w:cs="Calibri"/>
              </w:rPr>
            </w:pPr>
            <w:r w:rsidRPr="00F0771B">
              <w:rPr>
                <w:rFonts w:ascii="Calibri" w:hAnsi="Calibri" w:cs="Calibri"/>
                <w:sz w:val="17"/>
              </w:rPr>
              <w:t>964 949 859</w:t>
            </w:r>
          </w:p>
        </w:tc>
        <w:tc>
          <w:tcPr>
            <w:tcW w:w="2062" w:type="dxa"/>
          </w:tcPr>
          <w:p w14:paraId="7F9B7587" w14:textId="77777777" w:rsidR="00350095" w:rsidRPr="00F0771B" w:rsidRDefault="005839CA">
            <w:pPr>
              <w:rPr>
                <w:rFonts w:ascii="Calibri" w:hAnsi="Calibri" w:cs="Calibri"/>
                <w:lang w:val="nb-NO"/>
              </w:rPr>
            </w:pPr>
            <w:r w:rsidRPr="00F0771B">
              <w:rPr>
                <w:rFonts w:ascii="Calibri" w:hAnsi="Calibri" w:cs="Calibri"/>
                <w:sz w:val="17"/>
                <w:lang w:val="nb-NO"/>
              </w:rPr>
              <w:t>EHF til den bestillende kommunen/enheten</w:t>
            </w:r>
          </w:p>
        </w:tc>
        <w:tc>
          <w:tcPr>
            <w:tcW w:w="2062" w:type="dxa"/>
          </w:tcPr>
          <w:p w14:paraId="09F8AEFD" w14:textId="77777777" w:rsidR="00350095" w:rsidRPr="00F0771B" w:rsidRDefault="005839CA">
            <w:pPr>
              <w:rPr>
                <w:rFonts w:ascii="Calibri" w:hAnsi="Calibri" w:cs="Calibri"/>
              </w:rPr>
            </w:pPr>
            <w:proofErr w:type="spellStart"/>
            <w:r w:rsidRPr="00F0771B">
              <w:rPr>
                <w:rFonts w:ascii="Calibri" w:hAnsi="Calibri" w:cs="Calibri"/>
                <w:sz w:val="17"/>
              </w:rPr>
              <w:t>Kommunens</w:t>
            </w:r>
            <w:proofErr w:type="spellEnd"/>
            <w:r w:rsidRPr="00F0771B">
              <w:rPr>
                <w:rFonts w:ascii="Calibri" w:hAnsi="Calibri" w:cs="Calibri"/>
                <w:sz w:val="17"/>
              </w:rPr>
              <w:t xml:space="preserve"> </w:t>
            </w:r>
            <w:proofErr w:type="spellStart"/>
            <w:r w:rsidRPr="00F0771B">
              <w:rPr>
                <w:rFonts w:ascii="Calibri" w:hAnsi="Calibri" w:cs="Calibri"/>
                <w:sz w:val="17"/>
              </w:rPr>
              <w:t>virksomheter</w:t>
            </w:r>
            <w:proofErr w:type="spellEnd"/>
            <w:r w:rsidRPr="00F0771B">
              <w:rPr>
                <w:rFonts w:ascii="Calibri" w:hAnsi="Calibri" w:cs="Calibri"/>
                <w:sz w:val="17"/>
              </w:rPr>
              <w:t xml:space="preserve"> </w:t>
            </w:r>
            <w:proofErr w:type="spellStart"/>
            <w:r w:rsidRPr="00F0771B">
              <w:rPr>
                <w:rFonts w:ascii="Calibri" w:hAnsi="Calibri" w:cs="Calibri"/>
                <w:sz w:val="17"/>
              </w:rPr>
              <w:t>og</w:t>
            </w:r>
            <w:proofErr w:type="spellEnd"/>
            <w:r w:rsidRPr="00F0771B">
              <w:rPr>
                <w:rFonts w:ascii="Calibri" w:hAnsi="Calibri" w:cs="Calibri"/>
                <w:sz w:val="17"/>
              </w:rPr>
              <w:t xml:space="preserve"> </w:t>
            </w:r>
            <w:proofErr w:type="spellStart"/>
            <w:r w:rsidRPr="00F0771B">
              <w:rPr>
                <w:rFonts w:ascii="Calibri" w:hAnsi="Calibri" w:cs="Calibri"/>
                <w:sz w:val="17"/>
              </w:rPr>
              <w:t>leveringssteder</w:t>
            </w:r>
            <w:proofErr w:type="spellEnd"/>
          </w:p>
        </w:tc>
        <w:tc>
          <w:tcPr>
            <w:tcW w:w="2062" w:type="dxa"/>
          </w:tcPr>
          <w:p w14:paraId="245DC59A" w14:textId="77777777" w:rsidR="00350095" w:rsidRPr="00F0771B" w:rsidRDefault="005839CA">
            <w:pPr>
              <w:rPr>
                <w:rFonts w:ascii="Calibri" w:hAnsi="Calibri" w:cs="Calibri"/>
                <w:lang w:val="nb-NO"/>
              </w:rPr>
            </w:pPr>
            <w:r w:rsidRPr="00F0771B">
              <w:rPr>
                <w:rFonts w:ascii="Calibri" w:hAnsi="Calibri" w:cs="Calibri"/>
                <w:sz w:val="17"/>
                <w:lang w:val="nb-NO"/>
              </w:rPr>
              <w:t>Bestillere/roller utpekt av kommunen</w:t>
            </w:r>
          </w:p>
        </w:tc>
      </w:tr>
      <w:tr w:rsidR="00350095" w:rsidRPr="002E4819" w14:paraId="6319C7AD" w14:textId="77777777">
        <w:tc>
          <w:tcPr>
            <w:tcW w:w="2062" w:type="dxa"/>
          </w:tcPr>
          <w:p w14:paraId="0BD080BA" w14:textId="77777777" w:rsidR="00350095" w:rsidRPr="00F0771B" w:rsidRDefault="005839CA">
            <w:pPr>
              <w:rPr>
                <w:rFonts w:ascii="Calibri" w:hAnsi="Calibri" w:cs="Calibri"/>
              </w:rPr>
            </w:pPr>
            <w:proofErr w:type="spellStart"/>
            <w:r w:rsidRPr="00F0771B">
              <w:rPr>
                <w:rFonts w:ascii="Calibri" w:hAnsi="Calibri" w:cs="Calibri"/>
                <w:sz w:val="17"/>
              </w:rPr>
              <w:t>Gjøvik</w:t>
            </w:r>
            <w:proofErr w:type="spellEnd"/>
            <w:r w:rsidRPr="00F0771B">
              <w:rPr>
                <w:rFonts w:ascii="Calibri" w:hAnsi="Calibri" w:cs="Calibri"/>
                <w:sz w:val="17"/>
              </w:rPr>
              <w:t xml:space="preserve"> </w:t>
            </w:r>
            <w:proofErr w:type="spellStart"/>
            <w:r w:rsidRPr="00F0771B">
              <w:rPr>
                <w:rFonts w:ascii="Calibri" w:hAnsi="Calibri" w:cs="Calibri"/>
                <w:sz w:val="17"/>
              </w:rPr>
              <w:t>kommune</w:t>
            </w:r>
            <w:proofErr w:type="spellEnd"/>
          </w:p>
        </w:tc>
        <w:tc>
          <w:tcPr>
            <w:tcW w:w="2062" w:type="dxa"/>
          </w:tcPr>
          <w:p w14:paraId="58E70F39" w14:textId="77777777" w:rsidR="00350095" w:rsidRPr="00F0771B" w:rsidRDefault="005839CA">
            <w:pPr>
              <w:rPr>
                <w:rFonts w:ascii="Calibri" w:hAnsi="Calibri" w:cs="Calibri"/>
              </w:rPr>
            </w:pPr>
            <w:r w:rsidRPr="00F0771B">
              <w:rPr>
                <w:rFonts w:ascii="Calibri" w:hAnsi="Calibri" w:cs="Calibri"/>
                <w:sz w:val="17"/>
              </w:rPr>
              <w:t>940 155 223</w:t>
            </w:r>
          </w:p>
        </w:tc>
        <w:tc>
          <w:tcPr>
            <w:tcW w:w="2062" w:type="dxa"/>
          </w:tcPr>
          <w:p w14:paraId="333FEBA1" w14:textId="77777777" w:rsidR="00350095" w:rsidRPr="00F0771B" w:rsidRDefault="005839CA">
            <w:pPr>
              <w:rPr>
                <w:rFonts w:ascii="Calibri" w:hAnsi="Calibri" w:cs="Calibri"/>
                <w:lang w:val="nb-NO"/>
              </w:rPr>
            </w:pPr>
            <w:r w:rsidRPr="00F0771B">
              <w:rPr>
                <w:rFonts w:ascii="Calibri" w:hAnsi="Calibri" w:cs="Calibri"/>
                <w:sz w:val="17"/>
                <w:lang w:val="nb-NO"/>
              </w:rPr>
              <w:t>EHF til den bestillende kommunen/enheten</w:t>
            </w:r>
          </w:p>
        </w:tc>
        <w:tc>
          <w:tcPr>
            <w:tcW w:w="2062" w:type="dxa"/>
          </w:tcPr>
          <w:p w14:paraId="363F44DF" w14:textId="77777777" w:rsidR="00350095" w:rsidRPr="00F0771B" w:rsidRDefault="005839CA">
            <w:pPr>
              <w:rPr>
                <w:rFonts w:ascii="Calibri" w:hAnsi="Calibri" w:cs="Calibri"/>
              </w:rPr>
            </w:pPr>
            <w:proofErr w:type="spellStart"/>
            <w:r w:rsidRPr="00F0771B">
              <w:rPr>
                <w:rFonts w:ascii="Calibri" w:hAnsi="Calibri" w:cs="Calibri"/>
                <w:sz w:val="17"/>
              </w:rPr>
              <w:t>Kommunens</w:t>
            </w:r>
            <w:proofErr w:type="spellEnd"/>
            <w:r w:rsidRPr="00F0771B">
              <w:rPr>
                <w:rFonts w:ascii="Calibri" w:hAnsi="Calibri" w:cs="Calibri"/>
                <w:sz w:val="17"/>
              </w:rPr>
              <w:t xml:space="preserve"> </w:t>
            </w:r>
            <w:proofErr w:type="spellStart"/>
            <w:r w:rsidRPr="00F0771B">
              <w:rPr>
                <w:rFonts w:ascii="Calibri" w:hAnsi="Calibri" w:cs="Calibri"/>
                <w:sz w:val="17"/>
              </w:rPr>
              <w:t>virksomheter</w:t>
            </w:r>
            <w:proofErr w:type="spellEnd"/>
            <w:r w:rsidRPr="00F0771B">
              <w:rPr>
                <w:rFonts w:ascii="Calibri" w:hAnsi="Calibri" w:cs="Calibri"/>
                <w:sz w:val="17"/>
              </w:rPr>
              <w:t xml:space="preserve"> </w:t>
            </w:r>
            <w:proofErr w:type="spellStart"/>
            <w:r w:rsidRPr="00F0771B">
              <w:rPr>
                <w:rFonts w:ascii="Calibri" w:hAnsi="Calibri" w:cs="Calibri"/>
                <w:sz w:val="17"/>
              </w:rPr>
              <w:t>og</w:t>
            </w:r>
            <w:proofErr w:type="spellEnd"/>
            <w:r w:rsidRPr="00F0771B">
              <w:rPr>
                <w:rFonts w:ascii="Calibri" w:hAnsi="Calibri" w:cs="Calibri"/>
                <w:sz w:val="17"/>
              </w:rPr>
              <w:t xml:space="preserve"> </w:t>
            </w:r>
            <w:proofErr w:type="spellStart"/>
            <w:r w:rsidRPr="00F0771B">
              <w:rPr>
                <w:rFonts w:ascii="Calibri" w:hAnsi="Calibri" w:cs="Calibri"/>
                <w:sz w:val="17"/>
              </w:rPr>
              <w:t>leveringssteder</w:t>
            </w:r>
            <w:proofErr w:type="spellEnd"/>
          </w:p>
        </w:tc>
        <w:tc>
          <w:tcPr>
            <w:tcW w:w="2062" w:type="dxa"/>
          </w:tcPr>
          <w:p w14:paraId="3442007F" w14:textId="77777777" w:rsidR="00350095" w:rsidRPr="00F0771B" w:rsidRDefault="005839CA">
            <w:pPr>
              <w:rPr>
                <w:rFonts w:ascii="Calibri" w:hAnsi="Calibri" w:cs="Calibri"/>
                <w:lang w:val="nb-NO"/>
              </w:rPr>
            </w:pPr>
            <w:r w:rsidRPr="00F0771B">
              <w:rPr>
                <w:rFonts w:ascii="Calibri" w:hAnsi="Calibri" w:cs="Calibri"/>
                <w:sz w:val="17"/>
                <w:lang w:val="nb-NO"/>
              </w:rPr>
              <w:t>Bestillere/roller utpekt av kommunen</w:t>
            </w:r>
          </w:p>
        </w:tc>
      </w:tr>
    </w:tbl>
    <w:p w14:paraId="6F0E12E2" w14:textId="77777777" w:rsidR="00350095" w:rsidRPr="00F0771B" w:rsidRDefault="005839CA">
      <w:pPr>
        <w:rPr>
          <w:rFonts w:ascii="Calibri" w:hAnsi="Calibri" w:cs="Calibri"/>
          <w:lang w:val="nb-NO"/>
        </w:rPr>
      </w:pPr>
      <w:r w:rsidRPr="00F0771B">
        <w:rPr>
          <w:rFonts w:ascii="Calibri" w:hAnsi="Calibri" w:cs="Calibri"/>
          <w:lang w:val="nb-NO"/>
        </w:rPr>
        <w:t xml:space="preserve">Konkrete leveringssteder, </w:t>
      </w:r>
      <w:proofErr w:type="spellStart"/>
      <w:r w:rsidRPr="00F0771B">
        <w:rPr>
          <w:rFonts w:ascii="Calibri" w:hAnsi="Calibri" w:cs="Calibri"/>
          <w:lang w:val="nb-NO"/>
        </w:rPr>
        <w:t>bestillerroller</w:t>
      </w:r>
      <w:proofErr w:type="spellEnd"/>
      <w:r w:rsidRPr="00F0771B">
        <w:rPr>
          <w:rFonts w:ascii="Calibri" w:hAnsi="Calibri" w:cs="Calibri"/>
          <w:lang w:val="nb-NO"/>
        </w:rPr>
        <w:t xml:space="preserve"> og eventuelle e-handelsoppsett fastsettes i oppstartsmøte og kan oppdateres skriftlig av Oppdragsgiver uten at dette anses som en materiell </w:t>
      </w:r>
      <w:proofErr w:type="spellStart"/>
      <w:r w:rsidRPr="00F0771B">
        <w:rPr>
          <w:rFonts w:ascii="Calibri" w:hAnsi="Calibri" w:cs="Calibri"/>
          <w:lang w:val="nb-NO"/>
        </w:rPr>
        <w:t>kontraktsendring</w:t>
      </w:r>
      <w:proofErr w:type="spellEnd"/>
      <w:r w:rsidRPr="00F0771B">
        <w:rPr>
          <w:rFonts w:ascii="Calibri" w:hAnsi="Calibri" w:cs="Calibri"/>
          <w:lang w:val="nb-NO"/>
        </w:rPr>
        <w:t>.</w:t>
      </w:r>
    </w:p>
    <w:p w14:paraId="09F75C8B" w14:textId="77777777" w:rsidR="00350095" w:rsidRPr="00F0771B" w:rsidRDefault="005839CA">
      <w:pPr>
        <w:pStyle w:val="Overskrift1"/>
        <w:rPr>
          <w:rFonts w:ascii="Calibri" w:hAnsi="Calibri" w:cs="Calibri"/>
          <w:lang w:val="nb-NO"/>
        </w:rPr>
      </w:pPr>
      <w:bookmarkStart w:id="25" w:name="_Toc231558274"/>
      <w:r w:rsidRPr="00F0771B">
        <w:rPr>
          <w:rFonts w:ascii="Calibri" w:hAnsi="Calibri" w:cs="Calibri"/>
          <w:lang w:val="nb-NO"/>
        </w:rPr>
        <w:t>Bilag 2A - Delkontrakt I - Arbeidstøy, teknisk drift og vedlikehold: krav, sortiment, priser og maksimalverdi</w:t>
      </w:r>
      <w:bookmarkEnd w:id="25"/>
    </w:p>
    <w:p w14:paraId="71A5FE76" w14:textId="77777777" w:rsidR="00350095" w:rsidRPr="00F0771B" w:rsidRDefault="005839CA">
      <w:pPr>
        <w:rPr>
          <w:rFonts w:ascii="Calibri" w:hAnsi="Calibri" w:cs="Calibri"/>
          <w:lang w:val="nb-NO"/>
        </w:rPr>
      </w:pPr>
      <w:r w:rsidRPr="00F0771B">
        <w:rPr>
          <w:rFonts w:ascii="Calibri" w:hAnsi="Calibri" w:cs="Calibri"/>
          <w:lang w:val="nb-NO"/>
        </w:rPr>
        <w:t>Dette bilaget gjelder Delkontrakt I - Arbeidstøy, teknisk drift og vedlikehold. Bilaget gjøres gjeldende bare dersom Leverandøren er tildelt denne delkontrakten.</w:t>
      </w:r>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5156"/>
        <w:gridCol w:w="5156"/>
      </w:tblGrid>
      <w:tr w:rsidR="00350095" w:rsidRPr="00F0771B" w14:paraId="45022398" w14:textId="77777777" w:rsidTr="002E2669">
        <w:tc>
          <w:tcPr>
            <w:tcW w:w="5156" w:type="dxa"/>
            <w:shd w:val="clear" w:color="auto" w:fill="EAF2F8"/>
          </w:tcPr>
          <w:p w14:paraId="081FD707" w14:textId="77777777" w:rsidR="00350095" w:rsidRPr="00F0771B" w:rsidRDefault="005839CA">
            <w:pPr>
              <w:rPr>
                <w:rFonts w:ascii="Calibri" w:hAnsi="Calibri" w:cs="Calibri"/>
              </w:rPr>
            </w:pPr>
            <w:proofErr w:type="spellStart"/>
            <w:r w:rsidRPr="00F0771B">
              <w:rPr>
                <w:rFonts w:ascii="Calibri" w:hAnsi="Calibri" w:cs="Calibri"/>
                <w:b/>
                <w:sz w:val="17"/>
              </w:rPr>
              <w:t>Tildelt</w:t>
            </w:r>
            <w:proofErr w:type="spellEnd"/>
            <w:r w:rsidRPr="00F0771B">
              <w:rPr>
                <w:rFonts w:ascii="Calibri" w:hAnsi="Calibri" w:cs="Calibri"/>
                <w:b/>
                <w:sz w:val="17"/>
              </w:rPr>
              <w:t xml:space="preserve"> </w:t>
            </w:r>
            <w:proofErr w:type="spellStart"/>
            <w:r w:rsidRPr="00F0771B">
              <w:rPr>
                <w:rFonts w:ascii="Calibri" w:hAnsi="Calibri" w:cs="Calibri"/>
                <w:b/>
                <w:sz w:val="17"/>
              </w:rPr>
              <w:t>leverandør</w:t>
            </w:r>
            <w:proofErr w:type="spellEnd"/>
          </w:p>
        </w:tc>
        <w:tc>
          <w:tcPr>
            <w:tcW w:w="5156" w:type="dxa"/>
          </w:tcPr>
          <w:p w14:paraId="4888D938" w14:textId="77777777" w:rsidR="00350095" w:rsidRPr="00F0771B" w:rsidRDefault="005839CA">
            <w:pPr>
              <w:rPr>
                <w:rFonts w:ascii="Calibri" w:hAnsi="Calibri" w:cs="Calibri"/>
              </w:rPr>
            </w:pPr>
            <w:proofErr w:type="spellStart"/>
            <w:r w:rsidRPr="00F0771B">
              <w:rPr>
                <w:rFonts w:ascii="Calibri" w:hAnsi="Calibri" w:cs="Calibri"/>
                <w:sz w:val="17"/>
              </w:rPr>
              <w:t>Angis</w:t>
            </w:r>
            <w:proofErr w:type="spellEnd"/>
            <w:r w:rsidRPr="00F0771B">
              <w:rPr>
                <w:rFonts w:ascii="Calibri" w:hAnsi="Calibri" w:cs="Calibri"/>
                <w:sz w:val="17"/>
              </w:rPr>
              <w:t xml:space="preserve"> </w:t>
            </w:r>
            <w:proofErr w:type="spellStart"/>
            <w:r w:rsidRPr="00F0771B">
              <w:rPr>
                <w:rFonts w:ascii="Calibri" w:hAnsi="Calibri" w:cs="Calibri"/>
                <w:sz w:val="17"/>
              </w:rPr>
              <w:t>ved</w:t>
            </w:r>
            <w:proofErr w:type="spellEnd"/>
            <w:r w:rsidRPr="00F0771B">
              <w:rPr>
                <w:rFonts w:ascii="Calibri" w:hAnsi="Calibri" w:cs="Calibri"/>
                <w:sz w:val="17"/>
              </w:rPr>
              <w:t xml:space="preserve"> </w:t>
            </w:r>
            <w:proofErr w:type="spellStart"/>
            <w:r w:rsidRPr="00F0771B">
              <w:rPr>
                <w:rFonts w:ascii="Calibri" w:hAnsi="Calibri" w:cs="Calibri"/>
                <w:sz w:val="17"/>
              </w:rPr>
              <w:t>kontraktsignering</w:t>
            </w:r>
            <w:proofErr w:type="spellEnd"/>
            <w:r w:rsidRPr="00F0771B">
              <w:rPr>
                <w:rFonts w:ascii="Calibri" w:hAnsi="Calibri" w:cs="Calibri"/>
                <w:sz w:val="17"/>
              </w:rPr>
              <w:t>.</w:t>
            </w:r>
          </w:p>
        </w:tc>
      </w:tr>
      <w:tr w:rsidR="00350095" w:rsidRPr="002E4819" w14:paraId="2439EFED" w14:textId="77777777" w:rsidTr="002E2669">
        <w:tc>
          <w:tcPr>
            <w:tcW w:w="5156" w:type="dxa"/>
            <w:shd w:val="clear" w:color="auto" w:fill="EAF2F8"/>
          </w:tcPr>
          <w:p w14:paraId="7E1C476C" w14:textId="77777777" w:rsidR="00350095" w:rsidRPr="00F0771B" w:rsidRDefault="005839CA">
            <w:pPr>
              <w:rPr>
                <w:rFonts w:ascii="Calibri" w:hAnsi="Calibri" w:cs="Calibri"/>
              </w:rPr>
            </w:pPr>
            <w:r w:rsidRPr="00F0771B">
              <w:rPr>
                <w:rFonts w:ascii="Calibri" w:hAnsi="Calibri" w:cs="Calibri"/>
                <w:b/>
                <w:sz w:val="17"/>
              </w:rPr>
              <w:t xml:space="preserve">Kort </w:t>
            </w:r>
            <w:proofErr w:type="spellStart"/>
            <w:r w:rsidRPr="00F0771B">
              <w:rPr>
                <w:rFonts w:ascii="Calibri" w:hAnsi="Calibri" w:cs="Calibri"/>
                <w:b/>
                <w:sz w:val="17"/>
              </w:rPr>
              <w:t>beskrivelse</w:t>
            </w:r>
            <w:proofErr w:type="spellEnd"/>
          </w:p>
        </w:tc>
        <w:tc>
          <w:tcPr>
            <w:tcW w:w="5156" w:type="dxa"/>
          </w:tcPr>
          <w:p w14:paraId="1DECE5D5" w14:textId="77777777" w:rsidR="00350095" w:rsidRPr="00F0771B" w:rsidRDefault="005839CA">
            <w:pPr>
              <w:rPr>
                <w:rFonts w:ascii="Calibri" w:hAnsi="Calibri" w:cs="Calibri"/>
                <w:lang w:val="nb-NO"/>
              </w:rPr>
            </w:pPr>
            <w:r w:rsidRPr="00F0771B">
              <w:rPr>
                <w:rFonts w:ascii="Calibri" w:hAnsi="Calibri" w:cs="Calibri"/>
                <w:sz w:val="17"/>
                <w:lang w:val="nb-NO"/>
              </w:rPr>
              <w:t>Arbeidstøy og tilhørende produkter til teknisk drift, vedlikehold, renhold og øvrige brukergrupper som utfører fysisk arbeid under varierende arbeidsforhold.</w:t>
            </w:r>
          </w:p>
        </w:tc>
      </w:tr>
      <w:tr w:rsidR="00350095" w:rsidRPr="00F0771B" w14:paraId="4EC879A9" w14:textId="77777777" w:rsidTr="002E2669">
        <w:tc>
          <w:tcPr>
            <w:tcW w:w="5156" w:type="dxa"/>
            <w:shd w:val="clear" w:color="auto" w:fill="EAF2F8"/>
          </w:tcPr>
          <w:p w14:paraId="5DB61EE1" w14:textId="77777777" w:rsidR="00350095" w:rsidRPr="00F0771B" w:rsidRDefault="005839CA">
            <w:pPr>
              <w:rPr>
                <w:rFonts w:ascii="Calibri" w:hAnsi="Calibri" w:cs="Calibri"/>
                <w:lang w:val="nb-NO"/>
              </w:rPr>
            </w:pPr>
            <w:r w:rsidRPr="00F0771B">
              <w:rPr>
                <w:rFonts w:ascii="Calibri" w:hAnsi="Calibri" w:cs="Calibri"/>
                <w:b/>
                <w:sz w:val="17"/>
                <w:lang w:val="nb-NO"/>
              </w:rPr>
              <w:t xml:space="preserve">Kommuner/enheter som kan </w:t>
            </w:r>
            <w:proofErr w:type="spellStart"/>
            <w:r w:rsidRPr="00F0771B">
              <w:rPr>
                <w:rFonts w:ascii="Calibri" w:hAnsi="Calibri" w:cs="Calibri"/>
                <w:b/>
                <w:sz w:val="17"/>
                <w:lang w:val="nb-NO"/>
              </w:rPr>
              <w:t>avrope</w:t>
            </w:r>
            <w:proofErr w:type="spellEnd"/>
          </w:p>
        </w:tc>
        <w:tc>
          <w:tcPr>
            <w:tcW w:w="5156" w:type="dxa"/>
          </w:tcPr>
          <w:p w14:paraId="2ECB7807" w14:textId="77777777" w:rsidR="00350095" w:rsidRPr="00F0771B" w:rsidRDefault="005839CA">
            <w:pPr>
              <w:rPr>
                <w:rFonts w:ascii="Calibri" w:hAnsi="Calibri" w:cs="Calibri"/>
              </w:rPr>
            </w:pPr>
            <w:r w:rsidRPr="00F0771B">
              <w:rPr>
                <w:rFonts w:ascii="Calibri" w:hAnsi="Calibri" w:cs="Calibri"/>
                <w:sz w:val="17"/>
              </w:rPr>
              <w:t xml:space="preserve">Se </w:t>
            </w:r>
            <w:proofErr w:type="spellStart"/>
            <w:r w:rsidRPr="00F0771B">
              <w:rPr>
                <w:rFonts w:ascii="Calibri" w:hAnsi="Calibri" w:cs="Calibri"/>
                <w:sz w:val="17"/>
              </w:rPr>
              <w:t>bilag</w:t>
            </w:r>
            <w:proofErr w:type="spellEnd"/>
            <w:r w:rsidRPr="00F0771B">
              <w:rPr>
                <w:rFonts w:ascii="Calibri" w:hAnsi="Calibri" w:cs="Calibri"/>
                <w:sz w:val="17"/>
              </w:rPr>
              <w:t xml:space="preserve"> 1.</w:t>
            </w:r>
          </w:p>
        </w:tc>
      </w:tr>
      <w:tr w:rsidR="00350095" w:rsidRPr="00F0771B" w14:paraId="75D286E3" w14:textId="77777777" w:rsidTr="002E2669">
        <w:tc>
          <w:tcPr>
            <w:tcW w:w="5156" w:type="dxa"/>
            <w:shd w:val="clear" w:color="auto" w:fill="EAF2F8"/>
          </w:tcPr>
          <w:p w14:paraId="7BF02F6B" w14:textId="77777777" w:rsidR="00350095" w:rsidRPr="00F0771B" w:rsidRDefault="005839CA">
            <w:pPr>
              <w:rPr>
                <w:rFonts w:ascii="Calibri" w:hAnsi="Calibri" w:cs="Calibri"/>
              </w:rPr>
            </w:pPr>
            <w:proofErr w:type="spellStart"/>
            <w:r w:rsidRPr="00F0771B">
              <w:rPr>
                <w:rFonts w:ascii="Calibri" w:hAnsi="Calibri" w:cs="Calibri"/>
                <w:b/>
                <w:sz w:val="17"/>
              </w:rPr>
              <w:t>Estimert</w:t>
            </w:r>
            <w:proofErr w:type="spellEnd"/>
            <w:r w:rsidRPr="00F0771B">
              <w:rPr>
                <w:rFonts w:ascii="Calibri" w:hAnsi="Calibri" w:cs="Calibri"/>
                <w:b/>
                <w:sz w:val="17"/>
              </w:rPr>
              <w:t xml:space="preserve"> </w:t>
            </w:r>
            <w:proofErr w:type="spellStart"/>
            <w:r w:rsidRPr="00F0771B">
              <w:rPr>
                <w:rFonts w:ascii="Calibri" w:hAnsi="Calibri" w:cs="Calibri"/>
                <w:b/>
                <w:sz w:val="17"/>
              </w:rPr>
              <w:t>verdi</w:t>
            </w:r>
            <w:proofErr w:type="spellEnd"/>
          </w:p>
        </w:tc>
        <w:tc>
          <w:tcPr>
            <w:tcW w:w="5156" w:type="dxa"/>
          </w:tcPr>
          <w:p w14:paraId="485812B5" w14:textId="77777777" w:rsidR="00350095" w:rsidRPr="00F0771B" w:rsidRDefault="005839CA">
            <w:pPr>
              <w:rPr>
                <w:rFonts w:ascii="Calibri" w:hAnsi="Calibri" w:cs="Calibri"/>
              </w:rPr>
            </w:pPr>
            <w:r w:rsidRPr="00F0771B">
              <w:rPr>
                <w:rFonts w:ascii="Calibri" w:hAnsi="Calibri" w:cs="Calibri"/>
                <w:sz w:val="17"/>
              </w:rPr>
              <w:t xml:space="preserve">NOK 10 000 000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F0771B" w14:paraId="4184163B" w14:textId="77777777" w:rsidTr="002E2669">
        <w:tc>
          <w:tcPr>
            <w:tcW w:w="5156" w:type="dxa"/>
            <w:shd w:val="clear" w:color="auto" w:fill="EAF2F8"/>
          </w:tcPr>
          <w:p w14:paraId="288DAA34" w14:textId="77777777" w:rsidR="00350095" w:rsidRPr="00F0771B" w:rsidRDefault="005839CA">
            <w:pPr>
              <w:rPr>
                <w:rFonts w:ascii="Calibri" w:hAnsi="Calibri" w:cs="Calibri"/>
              </w:rPr>
            </w:pPr>
            <w:proofErr w:type="spellStart"/>
            <w:r w:rsidRPr="00F0771B">
              <w:rPr>
                <w:rFonts w:ascii="Calibri" w:hAnsi="Calibri" w:cs="Calibri"/>
                <w:b/>
                <w:sz w:val="17"/>
              </w:rPr>
              <w:t>Maksimalverdi</w:t>
            </w:r>
            <w:proofErr w:type="spellEnd"/>
          </w:p>
        </w:tc>
        <w:tc>
          <w:tcPr>
            <w:tcW w:w="5156" w:type="dxa"/>
          </w:tcPr>
          <w:p w14:paraId="5DC74A8E" w14:textId="77777777" w:rsidR="00350095" w:rsidRPr="00F0771B" w:rsidRDefault="005839CA">
            <w:pPr>
              <w:rPr>
                <w:rFonts w:ascii="Calibri" w:hAnsi="Calibri" w:cs="Calibri"/>
              </w:rPr>
            </w:pPr>
            <w:r w:rsidRPr="00F0771B">
              <w:rPr>
                <w:rFonts w:ascii="Calibri" w:hAnsi="Calibri" w:cs="Calibri"/>
                <w:sz w:val="17"/>
              </w:rPr>
              <w:t xml:space="preserve">NOK 14 800 000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2E2669" w:rsidRPr="002E4819" w14:paraId="6B18179F" w14:textId="77777777" w:rsidTr="002E2669">
        <w:tc>
          <w:tcPr>
            <w:tcW w:w="5156" w:type="dxa"/>
            <w:shd w:val="clear" w:color="auto" w:fill="EAF2F8"/>
          </w:tcPr>
          <w:p w14:paraId="0355BDD0" w14:textId="08125D7A" w:rsidR="002E2669" w:rsidRPr="00F0771B" w:rsidRDefault="002E2669">
            <w:pPr>
              <w:rPr>
                <w:rFonts w:ascii="Calibri" w:hAnsi="Calibri" w:cs="Calibri"/>
              </w:rPr>
            </w:pPr>
            <w:proofErr w:type="spellStart"/>
            <w:r w:rsidRPr="00F0771B">
              <w:rPr>
                <w:rFonts w:ascii="Calibri" w:hAnsi="Calibri" w:cs="Calibri"/>
                <w:b/>
                <w:sz w:val="17"/>
              </w:rPr>
              <w:t>Sortiment</w:t>
            </w:r>
            <w:proofErr w:type="spellEnd"/>
            <w:r w:rsidRPr="00F0771B">
              <w:rPr>
                <w:rFonts w:ascii="Calibri" w:hAnsi="Calibri" w:cs="Calibri"/>
                <w:b/>
                <w:sz w:val="17"/>
              </w:rPr>
              <w:t>/</w:t>
            </w:r>
            <w:proofErr w:type="spellStart"/>
            <w:r w:rsidRPr="00F0771B">
              <w:rPr>
                <w:rFonts w:ascii="Calibri" w:hAnsi="Calibri" w:cs="Calibri"/>
                <w:b/>
                <w:sz w:val="17"/>
              </w:rPr>
              <w:t>prisskjema</w:t>
            </w:r>
            <w:proofErr w:type="spellEnd"/>
          </w:p>
        </w:tc>
        <w:tc>
          <w:tcPr>
            <w:tcW w:w="5156" w:type="dxa"/>
          </w:tcPr>
          <w:p w14:paraId="0B5F8904" w14:textId="597D185B" w:rsidR="002E2669" w:rsidRPr="00F0771B" w:rsidRDefault="002E2669">
            <w:pPr>
              <w:rPr>
                <w:rFonts w:ascii="Calibri" w:hAnsi="Calibri" w:cs="Calibri"/>
                <w:lang w:val="nb-NO"/>
              </w:rPr>
            </w:pPr>
            <w:r w:rsidRPr="00F0771B">
              <w:rPr>
                <w:rFonts w:ascii="Calibri" w:hAnsi="Calibri" w:cs="Calibri"/>
                <w:sz w:val="17"/>
                <w:lang w:val="nb-NO"/>
              </w:rPr>
              <w:t>Se prisskjema og kravspesifikasjon for Delkontrakt I - Arbeidstøy, teknisk drift og vedlikehold.</w:t>
            </w:r>
          </w:p>
        </w:tc>
      </w:tr>
      <w:tr w:rsidR="002E2669" w:rsidRPr="002E4819" w14:paraId="257F1467" w14:textId="77777777" w:rsidTr="002E2669">
        <w:tc>
          <w:tcPr>
            <w:tcW w:w="5156" w:type="dxa"/>
            <w:shd w:val="clear" w:color="auto" w:fill="EAF2F8"/>
          </w:tcPr>
          <w:p w14:paraId="164F1F4F" w14:textId="677C94DB" w:rsidR="002E2669" w:rsidRPr="00F0771B" w:rsidRDefault="002E2669">
            <w:pPr>
              <w:rPr>
                <w:rFonts w:ascii="Calibri" w:hAnsi="Calibri" w:cs="Calibri"/>
              </w:rPr>
            </w:pP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krav</w:t>
            </w:r>
            <w:proofErr w:type="spellEnd"/>
            <w:r w:rsidRPr="00F0771B">
              <w:rPr>
                <w:rFonts w:ascii="Calibri" w:hAnsi="Calibri" w:cs="Calibri"/>
                <w:b/>
                <w:sz w:val="17"/>
              </w:rPr>
              <w:t>/</w:t>
            </w:r>
            <w:proofErr w:type="spellStart"/>
            <w:r w:rsidRPr="00F0771B">
              <w:rPr>
                <w:rFonts w:ascii="Calibri" w:hAnsi="Calibri" w:cs="Calibri"/>
                <w:b/>
                <w:sz w:val="17"/>
              </w:rPr>
              <w:t>standarder</w:t>
            </w:r>
            <w:proofErr w:type="spellEnd"/>
          </w:p>
        </w:tc>
        <w:tc>
          <w:tcPr>
            <w:tcW w:w="5156" w:type="dxa"/>
          </w:tcPr>
          <w:p w14:paraId="7470C694" w14:textId="6A097820" w:rsidR="002E2669" w:rsidRPr="00F0771B" w:rsidRDefault="002E2669">
            <w:pPr>
              <w:rPr>
                <w:rFonts w:ascii="Calibri" w:hAnsi="Calibri" w:cs="Calibri"/>
                <w:lang w:val="nb-NO"/>
              </w:rPr>
            </w:pPr>
            <w:r w:rsidRPr="00F0771B">
              <w:rPr>
                <w:rFonts w:ascii="Calibri" w:hAnsi="Calibri" w:cs="Calibri"/>
                <w:sz w:val="17"/>
                <w:lang w:val="nb-NO"/>
              </w:rPr>
              <w:t>Se kravspesifikasjon, behovsbeskrivelse og leverandørens tilbud.</w:t>
            </w:r>
          </w:p>
        </w:tc>
      </w:tr>
      <w:tr w:rsidR="002E2669" w:rsidRPr="002E4819" w14:paraId="1C5BB6C0" w14:textId="77777777" w:rsidTr="002E2669">
        <w:tc>
          <w:tcPr>
            <w:tcW w:w="5156" w:type="dxa"/>
            <w:shd w:val="clear" w:color="auto" w:fill="EAF2F8"/>
          </w:tcPr>
          <w:p w14:paraId="173E77FB" w14:textId="5C146A74" w:rsidR="002E2669" w:rsidRPr="00F0771B" w:rsidRDefault="002E2669">
            <w:pPr>
              <w:rPr>
                <w:rFonts w:ascii="Calibri" w:hAnsi="Calibri" w:cs="Calibri"/>
              </w:rPr>
            </w:pPr>
            <w:proofErr w:type="spellStart"/>
            <w:r w:rsidRPr="00F0771B">
              <w:rPr>
                <w:rFonts w:ascii="Calibri" w:hAnsi="Calibri" w:cs="Calibri"/>
                <w:b/>
                <w:sz w:val="17"/>
              </w:rPr>
              <w:t>Eventuelle</w:t>
            </w:r>
            <w:proofErr w:type="spellEnd"/>
            <w:r w:rsidRPr="00F0771B">
              <w:rPr>
                <w:rFonts w:ascii="Calibri" w:hAnsi="Calibri" w:cs="Calibri"/>
                <w:b/>
                <w:sz w:val="17"/>
              </w:rPr>
              <w:t xml:space="preserve"> </w:t>
            </w: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leveringsvilkår</w:t>
            </w:r>
            <w:proofErr w:type="spellEnd"/>
          </w:p>
        </w:tc>
        <w:tc>
          <w:tcPr>
            <w:tcW w:w="5156" w:type="dxa"/>
          </w:tcPr>
          <w:p w14:paraId="528D9360" w14:textId="67F6A3CF" w:rsidR="002E2669" w:rsidRPr="00F0771B" w:rsidRDefault="002E2669">
            <w:pPr>
              <w:rPr>
                <w:rFonts w:ascii="Calibri" w:hAnsi="Calibri" w:cs="Calibri"/>
                <w:lang w:val="nb-NO"/>
              </w:rPr>
            </w:pPr>
            <w:r w:rsidRPr="00F0771B">
              <w:rPr>
                <w:rFonts w:ascii="Calibri" w:hAnsi="Calibri" w:cs="Calibri"/>
                <w:sz w:val="17"/>
                <w:lang w:val="nb-NO"/>
              </w:rPr>
              <w:t>Som angitt i kravspesifikasjon, leverandørens tilbud eller skriftlig avtalt i oppstartsmøte.</w:t>
            </w:r>
          </w:p>
        </w:tc>
      </w:tr>
    </w:tbl>
    <w:p w14:paraId="2E9E86FA" w14:textId="77777777" w:rsidR="00F0771B" w:rsidRDefault="00F0771B">
      <w:pPr>
        <w:pStyle w:val="Overskrift1"/>
        <w:rPr>
          <w:rFonts w:ascii="Calibri" w:hAnsi="Calibri" w:cs="Calibri"/>
          <w:lang w:val="nb-NO"/>
        </w:rPr>
      </w:pPr>
    </w:p>
    <w:p w14:paraId="33F947D3" w14:textId="2201802A" w:rsidR="00350095" w:rsidRPr="00F0771B" w:rsidRDefault="005839CA">
      <w:pPr>
        <w:pStyle w:val="Overskrift1"/>
        <w:rPr>
          <w:rFonts w:ascii="Calibri" w:hAnsi="Calibri" w:cs="Calibri"/>
          <w:lang w:val="nb-NO"/>
        </w:rPr>
      </w:pPr>
      <w:bookmarkStart w:id="26" w:name="_Toc231558275"/>
      <w:r w:rsidRPr="00F0771B">
        <w:rPr>
          <w:rFonts w:ascii="Calibri" w:hAnsi="Calibri" w:cs="Calibri"/>
          <w:lang w:val="nb-NO"/>
        </w:rPr>
        <w:t>Bilag 2B - Delkontrakt II - Arbeidstøy - Helse, omsorg og institusjon: krav, sortiment, priser og maksimalverdi</w:t>
      </w:r>
      <w:bookmarkEnd w:id="26"/>
    </w:p>
    <w:p w14:paraId="7D454BA8" w14:textId="77777777" w:rsidR="00350095" w:rsidRPr="00F0771B" w:rsidRDefault="005839CA">
      <w:pPr>
        <w:rPr>
          <w:rFonts w:ascii="Calibri" w:hAnsi="Calibri" w:cs="Calibri"/>
          <w:lang w:val="nb-NO"/>
        </w:rPr>
      </w:pPr>
      <w:r w:rsidRPr="00F0771B">
        <w:rPr>
          <w:rFonts w:ascii="Calibri" w:hAnsi="Calibri" w:cs="Calibri"/>
          <w:lang w:val="nb-NO"/>
        </w:rPr>
        <w:t>Dette bilaget gjelder Delkontrakt II - Arbeidstøy - Helse, omsorg og institusjon. Bilaget gjøres gjeldende bare dersom Leverandøren er tildelt denne delkontrakten.</w:t>
      </w:r>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5156"/>
        <w:gridCol w:w="5156"/>
      </w:tblGrid>
      <w:tr w:rsidR="00350095" w:rsidRPr="00F0771B" w14:paraId="559D0308" w14:textId="77777777">
        <w:tc>
          <w:tcPr>
            <w:tcW w:w="5156" w:type="dxa"/>
            <w:shd w:val="clear" w:color="auto" w:fill="EAF2F8"/>
          </w:tcPr>
          <w:p w14:paraId="66745C59" w14:textId="77777777" w:rsidR="00350095" w:rsidRPr="00F0771B" w:rsidRDefault="005839CA">
            <w:pPr>
              <w:rPr>
                <w:rFonts w:ascii="Calibri" w:hAnsi="Calibri" w:cs="Calibri"/>
              </w:rPr>
            </w:pPr>
            <w:proofErr w:type="spellStart"/>
            <w:r w:rsidRPr="00F0771B">
              <w:rPr>
                <w:rFonts w:ascii="Calibri" w:hAnsi="Calibri" w:cs="Calibri"/>
                <w:b/>
                <w:sz w:val="17"/>
              </w:rPr>
              <w:t>Tildelt</w:t>
            </w:r>
            <w:proofErr w:type="spellEnd"/>
            <w:r w:rsidRPr="00F0771B">
              <w:rPr>
                <w:rFonts w:ascii="Calibri" w:hAnsi="Calibri" w:cs="Calibri"/>
                <w:b/>
                <w:sz w:val="17"/>
              </w:rPr>
              <w:t xml:space="preserve"> </w:t>
            </w:r>
            <w:proofErr w:type="spellStart"/>
            <w:r w:rsidRPr="00F0771B">
              <w:rPr>
                <w:rFonts w:ascii="Calibri" w:hAnsi="Calibri" w:cs="Calibri"/>
                <w:b/>
                <w:sz w:val="17"/>
              </w:rPr>
              <w:t>leverandør</w:t>
            </w:r>
            <w:proofErr w:type="spellEnd"/>
          </w:p>
        </w:tc>
        <w:tc>
          <w:tcPr>
            <w:tcW w:w="5156" w:type="dxa"/>
          </w:tcPr>
          <w:p w14:paraId="1907A6F7" w14:textId="77777777" w:rsidR="00350095" w:rsidRPr="00F0771B" w:rsidRDefault="005839CA">
            <w:pPr>
              <w:rPr>
                <w:rFonts w:ascii="Calibri" w:hAnsi="Calibri" w:cs="Calibri"/>
              </w:rPr>
            </w:pPr>
            <w:proofErr w:type="spellStart"/>
            <w:r w:rsidRPr="00F0771B">
              <w:rPr>
                <w:rFonts w:ascii="Calibri" w:hAnsi="Calibri" w:cs="Calibri"/>
                <w:sz w:val="17"/>
              </w:rPr>
              <w:t>Angis</w:t>
            </w:r>
            <w:proofErr w:type="spellEnd"/>
            <w:r w:rsidRPr="00F0771B">
              <w:rPr>
                <w:rFonts w:ascii="Calibri" w:hAnsi="Calibri" w:cs="Calibri"/>
                <w:sz w:val="17"/>
              </w:rPr>
              <w:t xml:space="preserve"> </w:t>
            </w:r>
            <w:proofErr w:type="spellStart"/>
            <w:r w:rsidRPr="00F0771B">
              <w:rPr>
                <w:rFonts w:ascii="Calibri" w:hAnsi="Calibri" w:cs="Calibri"/>
                <w:sz w:val="17"/>
              </w:rPr>
              <w:t>ved</w:t>
            </w:r>
            <w:proofErr w:type="spellEnd"/>
            <w:r w:rsidRPr="00F0771B">
              <w:rPr>
                <w:rFonts w:ascii="Calibri" w:hAnsi="Calibri" w:cs="Calibri"/>
                <w:sz w:val="17"/>
              </w:rPr>
              <w:t xml:space="preserve"> </w:t>
            </w:r>
            <w:proofErr w:type="spellStart"/>
            <w:r w:rsidRPr="00F0771B">
              <w:rPr>
                <w:rFonts w:ascii="Calibri" w:hAnsi="Calibri" w:cs="Calibri"/>
                <w:sz w:val="17"/>
              </w:rPr>
              <w:t>kontraktsignering</w:t>
            </w:r>
            <w:proofErr w:type="spellEnd"/>
            <w:r w:rsidRPr="00F0771B">
              <w:rPr>
                <w:rFonts w:ascii="Calibri" w:hAnsi="Calibri" w:cs="Calibri"/>
                <w:sz w:val="17"/>
              </w:rPr>
              <w:t>.</w:t>
            </w:r>
          </w:p>
        </w:tc>
      </w:tr>
      <w:tr w:rsidR="00350095" w:rsidRPr="002E4819" w14:paraId="1559A7C2" w14:textId="77777777">
        <w:tc>
          <w:tcPr>
            <w:tcW w:w="5156" w:type="dxa"/>
            <w:shd w:val="clear" w:color="auto" w:fill="EAF2F8"/>
          </w:tcPr>
          <w:p w14:paraId="038A37AE" w14:textId="77777777" w:rsidR="00350095" w:rsidRPr="00F0771B" w:rsidRDefault="005839CA">
            <w:pPr>
              <w:rPr>
                <w:rFonts w:ascii="Calibri" w:hAnsi="Calibri" w:cs="Calibri"/>
              </w:rPr>
            </w:pPr>
            <w:r w:rsidRPr="00F0771B">
              <w:rPr>
                <w:rFonts w:ascii="Calibri" w:hAnsi="Calibri" w:cs="Calibri"/>
                <w:b/>
                <w:sz w:val="17"/>
              </w:rPr>
              <w:t xml:space="preserve">Kort </w:t>
            </w:r>
            <w:proofErr w:type="spellStart"/>
            <w:r w:rsidRPr="00F0771B">
              <w:rPr>
                <w:rFonts w:ascii="Calibri" w:hAnsi="Calibri" w:cs="Calibri"/>
                <w:b/>
                <w:sz w:val="17"/>
              </w:rPr>
              <w:t>beskrivelse</w:t>
            </w:r>
            <w:proofErr w:type="spellEnd"/>
          </w:p>
        </w:tc>
        <w:tc>
          <w:tcPr>
            <w:tcW w:w="5156" w:type="dxa"/>
          </w:tcPr>
          <w:p w14:paraId="6886C5A8" w14:textId="77777777" w:rsidR="00350095" w:rsidRPr="00F0771B" w:rsidRDefault="005839CA">
            <w:pPr>
              <w:rPr>
                <w:rFonts w:ascii="Calibri" w:hAnsi="Calibri" w:cs="Calibri"/>
                <w:lang w:val="nb-NO"/>
              </w:rPr>
            </w:pPr>
            <w:r w:rsidRPr="00F0771B">
              <w:rPr>
                <w:rFonts w:ascii="Calibri" w:hAnsi="Calibri" w:cs="Calibri"/>
                <w:sz w:val="17"/>
                <w:lang w:val="nb-NO"/>
              </w:rPr>
              <w:t>Arbeidstøy, pasienttøy og institusjonstekstiler til helse-, omsorgs- og institusjonstjenester.</w:t>
            </w:r>
          </w:p>
        </w:tc>
      </w:tr>
      <w:tr w:rsidR="00350095" w:rsidRPr="00F0771B" w14:paraId="1B92D5F2" w14:textId="77777777">
        <w:tc>
          <w:tcPr>
            <w:tcW w:w="5156" w:type="dxa"/>
            <w:shd w:val="clear" w:color="auto" w:fill="EAF2F8"/>
          </w:tcPr>
          <w:p w14:paraId="2B857C45" w14:textId="77777777" w:rsidR="00350095" w:rsidRPr="00F0771B" w:rsidRDefault="005839CA">
            <w:pPr>
              <w:rPr>
                <w:rFonts w:ascii="Calibri" w:hAnsi="Calibri" w:cs="Calibri"/>
                <w:lang w:val="nb-NO"/>
              </w:rPr>
            </w:pPr>
            <w:r w:rsidRPr="00F0771B">
              <w:rPr>
                <w:rFonts w:ascii="Calibri" w:hAnsi="Calibri" w:cs="Calibri"/>
                <w:b/>
                <w:sz w:val="17"/>
                <w:lang w:val="nb-NO"/>
              </w:rPr>
              <w:t xml:space="preserve">Kommuner/enheter som kan </w:t>
            </w:r>
            <w:proofErr w:type="spellStart"/>
            <w:r w:rsidRPr="00F0771B">
              <w:rPr>
                <w:rFonts w:ascii="Calibri" w:hAnsi="Calibri" w:cs="Calibri"/>
                <w:b/>
                <w:sz w:val="17"/>
                <w:lang w:val="nb-NO"/>
              </w:rPr>
              <w:t>avrope</w:t>
            </w:r>
            <w:proofErr w:type="spellEnd"/>
          </w:p>
        </w:tc>
        <w:tc>
          <w:tcPr>
            <w:tcW w:w="5156" w:type="dxa"/>
          </w:tcPr>
          <w:p w14:paraId="3AFD1EC9" w14:textId="77777777" w:rsidR="00350095" w:rsidRPr="00F0771B" w:rsidRDefault="005839CA">
            <w:pPr>
              <w:rPr>
                <w:rFonts w:ascii="Calibri" w:hAnsi="Calibri" w:cs="Calibri"/>
              </w:rPr>
            </w:pPr>
            <w:r w:rsidRPr="00F0771B">
              <w:rPr>
                <w:rFonts w:ascii="Calibri" w:hAnsi="Calibri" w:cs="Calibri"/>
                <w:sz w:val="17"/>
              </w:rPr>
              <w:t xml:space="preserve">Se </w:t>
            </w:r>
            <w:proofErr w:type="spellStart"/>
            <w:r w:rsidRPr="00F0771B">
              <w:rPr>
                <w:rFonts w:ascii="Calibri" w:hAnsi="Calibri" w:cs="Calibri"/>
                <w:sz w:val="17"/>
              </w:rPr>
              <w:t>bilag</w:t>
            </w:r>
            <w:proofErr w:type="spellEnd"/>
            <w:r w:rsidRPr="00F0771B">
              <w:rPr>
                <w:rFonts w:ascii="Calibri" w:hAnsi="Calibri" w:cs="Calibri"/>
                <w:sz w:val="17"/>
              </w:rPr>
              <w:t xml:space="preserve"> 1.</w:t>
            </w:r>
          </w:p>
        </w:tc>
      </w:tr>
      <w:tr w:rsidR="00350095" w:rsidRPr="00F0771B" w14:paraId="15022DEC" w14:textId="77777777">
        <w:tc>
          <w:tcPr>
            <w:tcW w:w="5156" w:type="dxa"/>
            <w:shd w:val="clear" w:color="auto" w:fill="EAF2F8"/>
          </w:tcPr>
          <w:p w14:paraId="6B265EFB" w14:textId="77777777" w:rsidR="00350095" w:rsidRPr="00F0771B" w:rsidRDefault="005839CA">
            <w:pPr>
              <w:rPr>
                <w:rFonts w:ascii="Calibri" w:hAnsi="Calibri" w:cs="Calibri"/>
              </w:rPr>
            </w:pPr>
            <w:proofErr w:type="spellStart"/>
            <w:r w:rsidRPr="00F0771B">
              <w:rPr>
                <w:rFonts w:ascii="Calibri" w:hAnsi="Calibri" w:cs="Calibri"/>
                <w:b/>
                <w:sz w:val="17"/>
              </w:rPr>
              <w:t>Estimert</w:t>
            </w:r>
            <w:proofErr w:type="spellEnd"/>
            <w:r w:rsidRPr="00F0771B">
              <w:rPr>
                <w:rFonts w:ascii="Calibri" w:hAnsi="Calibri" w:cs="Calibri"/>
                <w:b/>
                <w:sz w:val="17"/>
              </w:rPr>
              <w:t xml:space="preserve"> </w:t>
            </w:r>
            <w:proofErr w:type="spellStart"/>
            <w:r w:rsidRPr="00F0771B">
              <w:rPr>
                <w:rFonts w:ascii="Calibri" w:hAnsi="Calibri" w:cs="Calibri"/>
                <w:b/>
                <w:sz w:val="17"/>
              </w:rPr>
              <w:t>verdi</w:t>
            </w:r>
            <w:proofErr w:type="spellEnd"/>
          </w:p>
        </w:tc>
        <w:tc>
          <w:tcPr>
            <w:tcW w:w="5156" w:type="dxa"/>
          </w:tcPr>
          <w:p w14:paraId="3A16BA9F" w14:textId="77777777" w:rsidR="00350095" w:rsidRPr="00F0771B" w:rsidRDefault="005839CA">
            <w:pPr>
              <w:rPr>
                <w:rFonts w:ascii="Calibri" w:hAnsi="Calibri" w:cs="Calibri"/>
              </w:rPr>
            </w:pPr>
            <w:r w:rsidRPr="00F0771B">
              <w:rPr>
                <w:rFonts w:ascii="Calibri" w:hAnsi="Calibri" w:cs="Calibri"/>
                <w:sz w:val="17"/>
              </w:rPr>
              <w:t xml:space="preserve">NOK 12 000 000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F0771B" w14:paraId="1A7CD9C2" w14:textId="77777777">
        <w:tc>
          <w:tcPr>
            <w:tcW w:w="5156" w:type="dxa"/>
            <w:shd w:val="clear" w:color="auto" w:fill="EAF2F8"/>
          </w:tcPr>
          <w:p w14:paraId="0FA86724" w14:textId="77777777" w:rsidR="00350095" w:rsidRPr="00F0771B" w:rsidRDefault="005839CA">
            <w:pPr>
              <w:rPr>
                <w:rFonts w:ascii="Calibri" w:hAnsi="Calibri" w:cs="Calibri"/>
              </w:rPr>
            </w:pPr>
            <w:proofErr w:type="spellStart"/>
            <w:r w:rsidRPr="00F0771B">
              <w:rPr>
                <w:rFonts w:ascii="Calibri" w:hAnsi="Calibri" w:cs="Calibri"/>
                <w:b/>
                <w:sz w:val="17"/>
              </w:rPr>
              <w:t>Maksimalverdi</w:t>
            </w:r>
            <w:proofErr w:type="spellEnd"/>
          </w:p>
        </w:tc>
        <w:tc>
          <w:tcPr>
            <w:tcW w:w="5156" w:type="dxa"/>
          </w:tcPr>
          <w:p w14:paraId="4A899097" w14:textId="77777777" w:rsidR="00350095" w:rsidRPr="00F0771B" w:rsidRDefault="005839CA">
            <w:pPr>
              <w:rPr>
                <w:rFonts w:ascii="Calibri" w:hAnsi="Calibri" w:cs="Calibri"/>
              </w:rPr>
            </w:pPr>
            <w:r w:rsidRPr="00F0771B">
              <w:rPr>
                <w:rFonts w:ascii="Calibri" w:hAnsi="Calibri" w:cs="Calibri"/>
                <w:sz w:val="17"/>
              </w:rPr>
              <w:t xml:space="preserve">NOK 16 800 000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2E4819" w14:paraId="707852AC" w14:textId="77777777">
        <w:tc>
          <w:tcPr>
            <w:tcW w:w="5156" w:type="dxa"/>
            <w:shd w:val="clear" w:color="auto" w:fill="EAF2F8"/>
          </w:tcPr>
          <w:p w14:paraId="094C8131" w14:textId="77777777" w:rsidR="00350095" w:rsidRPr="00F0771B" w:rsidRDefault="005839CA">
            <w:pPr>
              <w:rPr>
                <w:rFonts w:ascii="Calibri" w:hAnsi="Calibri" w:cs="Calibri"/>
              </w:rPr>
            </w:pPr>
            <w:proofErr w:type="spellStart"/>
            <w:r w:rsidRPr="00F0771B">
              <w:rPr>
                <w:rFonts w:ascii="Calibri" w:hAnsi="Calibri" w:cs="Calibri"/>
                <w:b/>
                <w:sz w:val="17"/>
              </w:rPr>
              <w:t>Sortiment</w:t>
            </w:r>
            <w:proofErr w:type="spellEnd"/>
            <w:r w:rsidRPr="00F0771B">
              <w:rPr>
                <w:rFonts w:ascii="Calibri" w:hAnsi="Calibri" w:cs="Calibri"/>
                <w:b/>
                <w:sz w:val="17"/>
              </w:rPr>
              <w:t>/</w:t>
            </w:r>
            <w:proofErr w:type="spellStart"/>
            <w:r w:rsidRPr="00F0771B">
              <w:rPr>
                <w:rFonts w:ascii="Calibri" w:hAnsi="Calibri" w:cs="Calibri"/>
                <w:b/>
                <w:sz w:val="17"/>
              </w:rPr>
              <w:t>prisskjema</w:t>
            </w:r>
            <w:proofErr w:type="spellEnd"/>
          </w:p>
        </w:tc>
        <w:tc>
          <w:tcPr>
            <w:tcW w:w="5156" w:type="dxa"/>
          </w:tcPr>
          <w:p w14:paraId="5704DBFD" w14:textId="77777777" w:rsidR="00350095" w:rsidRPr="00F0771B" w:rsidRDefault="005839CA">
            <w:pPr>
              <w:rPr>
                <w:rFonts w:ascii="Calibri" w:hAnsi="Calibri" w:cs="Calibri"/>
                <w:lang w:val="nb-NO"/>
              </w:rPr>
            </w:pPr>
            <w:r w:rsidRPr="00F0771B">
              <w:rPr>
                <w:rFonts w:ascii="Calibri" w:hAnsi="Calibri" w:cs="Calibri"/>
                <w:sz w:val="17"/>
                <w:lang w:val="nb-NO"/>
              </w:rPr>
              <w:t>Se prisskjema og kravspesifikasjon for Delkontrakt II - Arbeidstøy - Helse, omsorg og institusjon.</w:t>
            </w:r>
          </w:p>
        </w:tc>
      </w:tr>
      <w:tr w:rsidR="00350095" w:rsidRPr="002E4819" w14:paraId="3A236905" w14:textId="77777777">
        <w:tc>
          <w:tcPr>
            <w:tcW w:w="5156" w:type="dxa"/>
            <w:shd w:val="clear" w:color="auto" w:fill="EAF2F8"/>
          </w:tcPr>
          <w:p w14:paraId="5308818D" w14:textId="77777777" w:rsidR="00350095" w:rsidRPr="00F0771B" w:rsidRDefault="005839CA">
            <w:pPr>
              <w:rPr>
                <w:rFonts w:ascii="Calibri" w:hAnsi="Calibri" w:cs="Calibri"/>
              </w:rPr>
            </w:pP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krav</w:t>
            </w:r>
            <w:proofErr w:type="spellEnd"/>
            <w:r w:rsidRPr="00F0771B">
              <w:rPr>
                <w:rFonts w:ascii="Calibri" w:hAnsi="Calibri" w:cs="Calibri"/>
                <w:b/>
                <w:sz w:val="17"/>
              </w:rPr>
              <w:t>/</w:t>
            </w:r>
            <w:proofErr w:type="spellStart"/>
            <w:r w:rsidRPr="00F0771B">
              <w:rPr>
                <w:rFonts w:ascii="Calibri" w:hAnsi="Calibri" w:cs="Calibri"/>
                <w:b/>
                <w:sz w:val="17"/>
              </w:rPr>
              <w:t>standarder</w:t>
            </w:r>
            <w:proofErr w:type="spellEnd"/>
          </w:p>
        </w:tc>
        <w:tc>
          <w:tcPr>
            <w:tcW w:w="5156" w:type="dxa"/>
          </w:tcPr>
          <w:p w14:paraId="085EDBD0" w14:textId="77777777" w:rsidR="00350095" w:rsidRPr="00F0771B" w:rsidRDefault="005839CA">
            <w:pPr>
              <w:rPr>
                <w:rFonts w:ascii="Calibri" w:hAnsi="Calibri" w:cs="Calibri"/>
                <w:lang w:val="nb-NO"/>
              </w:rPr>
            </w:pPr>
            <w:r w:rsidRPr="00F0771B">
              <w:rPr>
                <w:rFonts w:ascii="Calibri" w:hAnsi="Calibri" w:cs="Calibri"/>
                <w:sz w:val="17"/>
                <w:lang w:val="nb-NO"/>
              </w:rPr>
              <w:t>Se kravspesifikasjon, behovsbeskrivelse og leverandørens tilbud.</w:t>
            </w:r>
          </w:p>
        </w:tc>
      </w:tr>
      <w:tr w:rsidR="00350095" w:rsidRPr="002E4819" w14:paraId="741B345B" w14:textId="77777777">
        <w:tc>
          <w:tcPr>
            <w:tcW w:w="5156" w:type="dxa"/>
            <w:shd w:val="clear" w:color="auto" w:fill="EAF2F8"/>
          </w:tcPr>
          <w:p w14:paraId="7B80AFF7" w14:textId="77777777" w:rsidR="00350095" w:rsidRPr="00F0771B" w:rsidRDefault="005839CA">
            <w:pPr>
              <w:rPr>
                <w:rFonts w:ascii="Calibri" w:hAnsi="Calibri" w:cs="Calibri"/>
              </w:rPr>
            </w:pPr>
            <w:proofErr w:type="spellStart"/>
            <w:r w:rsidRPr="00F0771B">
              <w:rPr>
                <w:rFonts w:ascii="Calibri" w:hAnsi="Calibri" w:cs="Calibri"/>
                <w:b/>
                <w:sz w:val="17"/>
              </w:rPr>
              <w:t>Eventuelle</w:t>
            </w:r>
            <w:proofErr w:type="spellEnd"/>
            <w:r w:rsidRPr="00F0771B">
              <w:rPr>
                <w:rFonts w:ascii="Calibri" w:hAnsi="Calibri" w:cs="Calibri"/>
                <w:b/>
                <w:sz w:val="17"/>
              </w:rPr>
              <w:t xml:space="preserve"> </w:t>
            </w: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leveringsvilkår</w:t>
            </w:r>
            <w:proofErr w:type="spellEnd"/>
          </w:p>
        </w:tc>
        <w:tc>
          <w:tcPr>
            <w:tcW w:w="5156" w:type="dxa"/>
          </w:tcPr>
          <w:p w14:paraId="12EB9E0E" w14:textId="77777777" w:rsidR="00350095" w:rsidRPr="00F0771B" w:rsidRDefault="005839CA">
            <w:pPr>
              <w:rPr>
                <w:rFonts w:ascii="Calibri" w:hAnsi="Calibri" w:cs="Calibri"/>
                <w:lang w:val="nb-NO"/>
              </w:rPr>
            </w:pPr>
            <w:r w:rsidRPr="00F0771B">
              <w:rPr>
                <w:rFonts w:ascii="Calibri" w:hAnsi="Calibri" w:cs="Calibri"/>
                <w:sz w:val="17"/>
                <w:lang w:val="nb-NO"/>
              </w:rPr>
              <w:t>Som angitt i kravspesifikasjon, leverandørens tilbud eller skriftlig avtalt i oppstartsmøte.</w:t>
            </w:r>
          </w:p>
        </w:tc>
      </w:tr>
    </w:tbl>
    <w:p w14:paraId="52B48CE1" w14:textId="77777777" w:rsidR="00350095" w:rsidRPr="00F0771B" w:rsidRDefault="005839CA">
      <w:pPr>
        <w:pStyle w:val="Overskrift1"/>
        <w:rPr>
          <w:rFonts w:ascii="Calibri" w:hAnsi="Calibri" w:cs="Calibri"/>
          <w:lang w:val="nb-NO"/>
        </w:rPr>
      </w:pPr>
      <w:bookmarkStart w:id="27" w:name="_Toc231558276"/>
      <w:r w:rsidRPr="00F0771B">
        <w:rPr>
          <w:rFonts w:ascii="Calibri" w:hAnsi="Calibri" w:cs="Calibri"/>
          <w:lang w:val="nb-NO"/>
        </w:rPr>
        <w:t>Bilag 2C - Delkontrakt III - Arbeidstøy - Brann og redning: krav, sortiment, priser og maksimalverdi</w:t>
      </w:r>
      <w:bookmarkEnd w:id="27"/>
    </w:p>
    <w:p w14:paraId="738D7D76" w14:textId="77777777" w:rsidR="00350095" w:rsidRPr="00F0771B" w:rsidRDefault="005839CA">
      <w:pPr>
        <w:rPr>
          <w:rFonts w:ascii="Calibri" w:hAnsi="Calibri" w:cs="Calibri"/>
          <w:lang w:val="nb-NO"/>
        </w:rPr>
      </w:pPr>
      <w:r w:rsidRPr="00F0771B">
        <w:rPr>
          <w:rFonts w:ascii="Calibri" w:hAnsi="Calibri" w:cs="Calibri"/>
          <w:lang w:val="nb-NO"/>
        </w:rPr>
        <w:t>Dette bilaget gjelder Delkontrakt III - Arbeidstøy - Brann og redning. Bilaget gjøres gjeldende bare dersom Leverandøren er tildelt denne delkontrakten.</w:t>
      </w:r>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5156"/>
        <w:gridCol w:w="5156"/>
      </w:tblGrid>
      <w:tr w:rsidR="00350095" w:rsidRPr="00F0771B" w14:paraId="11C02A39" w14:textId="77777777">
        <w:tc>
          <w:tcPr>
            <w:tcW w:w="5156" w:type="dxa"/>
            <w:shd w:val="clear" w:color="auto" w:fill="EAF2F8"/>
          </w:tcPr>
          <w:p w14:paraId="1612FD06" w14:textId="77777777" w:rsidR="00350095" w:rsidRPr="00F0771B" w:rsidRDefault="005839CA">
            <w:pPr>
              <w:rPr>
                <w:rFonts w:ascii="Calibri" w:hAnsi="Calibri" w:cs="Calibri"/>
              </w:rPr>
            </w:pPr>
            <w:proofErr w:type="spellStart"/>
            <w:r w:rsidRPr="00F0771B">
              <w:rPr>
                <w:rFonts w:ascii="Calibri" w:hAnsi="Calibri" w:cs="Calibri"/>
                <w:b/>
                <w:sz w:val="17"/>
              </w:rPr>
              <w:t>Tildelt</w:t>
            </w:r>
            <w:proofErr w:type="spellEnd"/>
            <w:r w:rsidRPr="00F0771B">
              <w:rPr>
                <w:rFonts w:ascii="Calibri" w:hAnsi="Calibri" w:cs="Calibri"/>
                <w:b/>
                <w:sz w:val="17"/>
              </w:rPr>
              <w:t xml:space="preserve"> </w:t>
            </w:r>
            <w:proofErr w:type="spellStart"/>
            <w:r w:rsidRPr="00F0771B">
              <w:rPr>
                <w:rFonts w:ascii="Calibri" w:hAnsi="Calibri" w:cs="Calibri"/>
                <w:b/>
                <w:sz w:val="17"/>
              </w:rPr>
              <w:t>leverandør</w:t>
            </w:r>
            <w:proofErr w:type="spellEnd"/>
          </w:p>
        </w:tc>
        <w:tc>
          <w:tcPr>
            <w:tcW w:w="5156" w:type="dxa"/>
          </w:tcPr>
          <w:p w14:paraId="71818B0B" w14:textId="77777777" w:rsidR="00350095" w:rsidRPr="00F0771B" w:rsidRDefault="005839CA">
            <w:pPr>
              <w:rPr>
                <w:rFonts w:ascii="Calibri" w:hAnsi="Calibri" w:cs="Calibri"/>
              </w:rPr>
            </w:pPr>
            <w:proofErr w:type="spellStart"/>
            <w:r w:rsidRPr="00F0771B">
              <w:rPr>
                <w:rFonts w:ascii="Calibri" w:hAnsi="Calibri" w:cs="Calibri"/>
                <w:sz w:val="17"/>
              </w:rPr>
              <w:t>Angis</w:t>
            </w:r>
            <w:proofErr w:type="spellEnd"/>
            <w:r w:rsidRPr="00F0771B">
              <w:rPr>
                <w:rFonts w:ascii="Calibri" w:hAnsi="Calibri" w:cs="Calibri"/>
                <w:sz w:val="17"/>
              </w:rPr>
              <w:t xml:space="preserve"> </w:t>
            </w:r>
            <w:proofErr w:type="spellStart"/>
            <w:r w:rsidRPr="00F0771B">
              <w:rPr>
                <w:rFonts w:ascii="Calibri" w:hAnsi="Calibri" w:cs="Calibri"/>
                <w:sz w:val="17"/>
              </w:rPr>
              <w:t>ved</w:t>
            </w:r>
            <w:proofErr w:type="spellEnd"/>
            <w:r w:rsidRPr="00F0771B">
              <w:rPr>
                <w:rFonts w:ascii="Calibri" w:hAnsi="Calibri" w:cs="Calibri"/>
                <w:sz w:val="17"/>
              </w:rPr>
              <w:t xml:space="preserve"> </w:t>
            </w:r>
            <w:proofErr w:type="spellStart"/>
            <w:r w:rsidRPr="00F0771B">
              <w:rPr>
                <w:rFonts w:ascii="Calibri" w:hAnsi="Calibri" w:cs="Calibri"/>
                <w:sz w:val="17"/>
              </w:rPr>
              <w:t>kontraktsignering</w:t>
            </w:r>
            <w:proofErr w:type="spellEnd"/>
            <w:r w:rsidRPr="00F0771B">
              <w:rPr>
                <w:rFonts w:ascii="Calibri" w:hAnsi="Calibri" w:cs="Calibri"/>
                <w:sz w:val="17"/>
              </w:rPr>
              <w:t>.</w:t>
            </w:r>
          </w:p>
        </w:tc>
      </w:tr>
      <w:tr w:rsidR="00350095" w:rsidRPr="002E4819" w14:paraId="128C9EF7" w14:textId="77777777">
        <w:tc>
          <w:tcPr>
            <w:tcW w:w="5156" w:type="dxa"/>
            <w:shd w:val="clear" w:color="auto" w:fill="EAF2F8"/>
          </w:tcPr>
          <w:p w14:paraId="14207EB0" w14:textId="77777777" w:rsidR="00350095" w:rsidRPr="00F0771B" w:rsidRDefault="005839CA">
            <w:pPr>
              <w:rPr>
                <w:rFonts w:ascii="Calibri" w:hAnsi="Calibri" w:cs="Calibri"/>
              </w:rPr>
            </w:pPr>
            <w:r w:rsidRPr="00F0771B">
              <w:rPr>
                <w:rFonts w:ascii="Calibri" w:hAnsi="Calibri" w:cs="Calibri"/>
                <w:b/>
                <w:sz w:val="17"/>
              </w:rPr>
              <w:t xml:space="preserve">Kort </w:t>
            </w:r>
            <w:proofErr w:type="spellStart"/>
            <w:r w:rsidRPr="00F0771B">
              <w:rPr>
                <w:rFonts w:ascii="Calibri" w:hAnsi="Calibri" w:cs="Calibri"/>
                <w:b/>
                <w:sz w:val="17"/>
              </w:rPr>
              <w:t>beskrivelse</w:t>
            </w:r>
            <w:proofErr w:type="spellEnd"/>
          </w:p>
        </w:tc>
        <w:tc>
          <w:tcPr>
            <w:tcW w:w="5156" w:type="dxa"/>
          </w:tcPr>
          <w:p w14:paraId="3DA8DF55" w14:textId="77777777" w:rsidR="00350095" w:rsidRPr="00F0771B" w:rsidRDefault="005839CA">
            <w:pPr>
              <w:rPr>
                <w:rFonts w:ascii="Calibri" w:hAnsi="Calibri" w:cs="Calibri"/>
                <w:lang w:val="nb-NO"/>
              </w:rPr>
            </w:pPr>
            <w:r w:rsidRPr="00F0771B">
              <w:rPr>
                <w:rFonts w:ascii="Calibri" w:hAnsi="Calibri" w:cs="Calibri"/>
                <w:sz w:val="17"/>
                <w:lang w:val="nb-NO"/>
              </w:rPr>
              <w:t>Arbeidstøy og operativ bekledning til brann- og redningstjenesten, herunder stasjons-, beredskaps- og innsatsrelaterte produkter.</w:t>
            </w:r>
          </w:p>
        </w:tc>
      </w:tr>
      <w:tr w:rsidR="00350095" w:rsidRPr="00F0771B" w14:paraId="4489EA63" w14:textId="77777777">
        <w:tc>
          <w:tcPr>
            <w:tcW w:w="5156" w:type="dxa"/>
            <w:shd w:val="clear" w:color="auto" w:fill="EAF2F8"/>
          </w:tcPr>
          <w:p w14:paraId="37BB3077" w14:textId="77777777" w:rsidR="00350095" w:rsidRPr="00F0771B" w:rsidRDefault="005839CA">
            <w:pPr>
              <w:rPr>
                <w:rFonts w:ascii="Calibri" w:hAnsi="Calibri" w:cs="Calibri"/>
                <w:lang w:val="nb-NO"/>
              </w:rPr>
            </w:pPr>
            <w:r w:rsidRPr="00F0771B">
              <w:rPr>
                <w:rFonts w:ascii="Calibri" w:hAnsi="Calibri" w:cs="Calibri"/>
                <w:b/>
                <w:sz w:val="17"/>
                <w:lang w:val="nb-NO"/>
              </w:rPr>
              <w:t xml:space="preserve">Kommuner/enheter som kan </w:t>
            </w:r>
            <w:proofErr w:type="spellStart"/>
            <w:r w:rsidRPr="00F0771B">
              <w:rPr>
                <w:rFonts w:ascii="Calibri" w:hAnsi="Calibri" w:cs="Calibri"/>
                <w:b/>
                <w:sz w:val="17"/>
                <w:lang w:val="nb-NO"/>
              </w:rPr>
              <w:t>avrope</w:t>
            </w:r>
            <w:proofErr w:type="spellEnd"/>
          </w:p>
        </w:tc>
        <w:tc>
          <w:tcPr>
            <w:tcW w:w="5156" w:type="dxa"/>
          </w:tcPr>
          <w:p w14:paraId="233F0AB1" w14:textId="77777777" w:rsidR="00350095" w:rsidRPr="00F0771B" w:rsidRDefault="005839CA">
            <w:pPr>
              <w:rPr>
                <w:rFonts w:ascii="Calibri" w:hAnsi="Calibri" w:cs="Calibri"/>
              </w:rPr>
            </w:pPr>
            <w:r w:rsidRPr="00F0771B">
              <w:rPr>
                <w:rFonts w:ascii="Calibri" w:hAnsi="Calibri" w:cs="Calibri"/>
                <w:sz w:val="17"/>
              </w:rPr>
              <w:t xml:space="preserve">Se </w:t>
            </w:r>
            <w:proofErr w:type="spellStart"/>
            <w:r w:rsidRPr="00F0771B">
              <w:rPr>
                <w:rFonts w:ascii="Calibri" w:hAnsi="Calibri" w:cs="Calibri"/>
                <w:sz w:val="17"/>
              </w:rPr>
              <w:t>bilag</w:t>
            </w:r>
            <w:proofErr w:type="spellEnd"/>
            <w:r w:rsidRPr="00F0771B">
              <w:rPr>
                <w:rFonts w:ascii="Calibri" w:hAnsi="Calibri" w:cs="Calibri"/>
                <w:sz w:val="17"/>
              </w:rPr>
              <w:t xml:space="preserve"> 1.</w:t>
            </w:r>
          </w:p>
        </w:tc>
      </w:tr>
      <w:tr w:rsidR="00350095" w:rsidRPr="00F0771B" w14:paraId="5CB81606" w14:textId="77777777">
        <w:tc>
          <w:tcPr>
            <w:tcW w:w="5156" w:type="dxa"/>
            <w:shd w:val="clear" w:color="auto" w:fill="EAF2F8"/>
          </w:tcPr>
          <w:p w14:paraId="79F1B9BE" w14:textId="77777777" w:rsidR="00350095" w:rsidRPr="00F0771B" w:rsidRDefault="005839CA">
            <w:pPr>
              <w:rPr>
                <w:rFonts w:ascii="Calibri" w:hAnsi="Calibri" w:cs="Calibri"/>
              </w:rPr>
            </w:pPr>
            <w:proofErr w:type="spellStart"/>
            <w:r w:rsidRPr="00F0771B">
              <w:rPr>
                <w:rFonts w:ascii="Calibri" w:hAnsi="Calibri" w:cs="Calibri"/>
                <w:b/>
                <w:sz w:val="17"/>
              </w:rPr>
              <w:t>Estimert</w:t>
            </w:r>
            <w:proofErr w:type="spellEnd"/>
            <w:r w:rsidRPr="00F0771B">
              <w:rPr>
                <w:rFonts w:ascii="Calibri" w:hAnsi="Calibri" w:cs="Calibri"/>
                <w:b/>
                <w:sz w:val="17"/>
              </w:rPr>
              <w:t xml:space="preserve"> </w:t>
            </w:r>
            <w:proofErr w:type="spellStart"/>
            <w:r w:rsidRPr="00F0771B">
              <w:rPr>
                <w:rFonts w:ascii="Calibri" w:hAnsi="Calibri" w:cs="Calibri"/>
                <w:b/>
                <w:sz w:val="17"/>
              </w:rPr>
              <w:t>verdi</w:t>
            </w:r>
            <w:proofErr w:type="spellEnd"/>
          </w:p>
        </w:tc>
        <w:tc>
          <w:tcPr>
            <w:tcW w:w="5156" w:type="dxa"/>
          </w:tcPr>
          <w:p w14:paraId="496FAFCD" w14:textId="77777777" w:rsidR="00350095" w:rsidRPr="00F0771B" w:rsidRDefault="005839CA">
            <w:pPr>
              <w:rPr>
                <w:rFonts w:ascii="Calibri" w:hAnsi="Calibri" w:cs="Calibri"/>
              </w:rPr>
            </w:pPr>
            <w:r w:rsidRPr="00F0771B">
              <w:rPr>
                <w:rFonts w:ascii="Calibri" w:hAnsi="Calibri" w:cs="Calibri"/>
                <w:sz w:val="17"/>
              </w:rPr>
              <w:t xml:space="preserve">NOK 6 000 000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F0771B" w14:paraId="630C8CCC" w14:textId="77777777">
        <w:tc>
          <w:tcPr>
            <w:tcW w:w="5156" w:type="dxa"/>
            <w:shd w:val="clear" w:color="auto" w:fill="EAF2F8"/>
          </w:tcPr>
          <w:p w14:paraId="1D31DA1F" w14:textId="77777777" w:rsidR="00350095" w:rsidRPr="00F0771B" w:rsidRDefault="005839CA">
            <w:pPr>
              <w:rPr>
                <w:rFonts w:ascii="Calibri" w:hAnsi="Calibri" w:cs="Calibri"/>
              </w:rPr>
            </w:pPr>
            <w:proofErr w:type="spellStart"/>
            <w:r w:rsidRPr="00F0771B">
              <w:rPr>
                <w:rFonts w:ascii="Calibri" w:hAnsi="Calibri" w:cs="Calibri"/>
                <w:b/>
                <w:sz w:val="17"/>
              </w:rPr>
              <w:t>Maksimalverdi</w:t>
            </w:r>
            <w:proofErr w:type="spellEnd"/>
          </w:p>
        </w:tc>
        <w:tc>
          <w:tcPr>
            <w:tcW w:w="5156" w:type="dxa"/>
          </w:tcPr>
          <w:p w14:paraId="1C8986FE" w14:textId="77777777" w:rsidR="00350095" w:rsidRPr="00F0771B" w:rsidRDefault="005839CA">
            <w:pPr>
              <w:rPr>
                <w:rFonts w:ascii="Calibri" w:hAnsi="Calibri" w:cs="Calibri"/>
              </w:rPr>
            </w:pPr>
            <w:r w:rsidRPr="00F0771B">
              <w:rPr>
                <w:rFonts w:ascii="Calibri" w:hAnsi="Calibri" w:cs="Calibri"/>
                <w:sz w:val="17"/>
              </w:rPr>
              <w:t xml:space="preserve">NOK 10 800 000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2E4819" w14:paraId="2411BC3D" w14:textId="77777777">
        <w:tc>
          <w:tcPr>
            <w:tcW w:w="5156" w:type="dxa"/>
            <w:shd w:val="clear" w:color="auto" w:fill="EAF2F8"/>
          </w:tcPr>
          <w:p w14:paraId="7016E065" w14:textId="77777777" w:rsidR="00350095" w:rsidRPr="00F0771B" w:rsidRDefault="005839CA">
            <w:pPr>
              <w:rPr>
                <w:rFonts w:ascii="Calibri" w:hAnsi="Calibri" w:cs="Calibri"/>
              </w:rPr>
            </w:pPr>
            <w:proofErr w:type="spellStart"/>
            <w:r w:rsidRPr="00F0771B">
              <w:rPr>
                <w:rFonts w:ascii="Calibri" w:hAnsi="Calibri" w:cs="Calibri"/>
                <w:b/>
                <w:sz w:val="17"/>
              </w:rPr>
              <w:t>Sortiment</w:t>
            </w:r>
            <w:proofErr w:type="spellEnd"/>
            <w:r w:rsidRPr="00F0771B">
              <w:rPr>
                <w:rFonts w:ascii="Calibri" w:hAnsi="Calibri" w:cs="Calibri"/>
                <w:b/>
                <w:sz w:val="17"/>
              </w:rPr>
              <w:t>/</w:t>
            </w:r>
            <w:proofErr w:type="spellStart"/>
            <w:r w:rsidRPr="00F0771B">
              <w:rPr>
                <w:rFonts w:ascii="Calibri" w:hAnsi="Calibri" w:cs="Calibri"/>
                <w:b/>
                <w:sz w:val="17"/>
              </w:rPr>
              <w:t>prisskjema</w:t>
            </w:r>
            <w:proofErr w:type="spellEnd"/>
          </w:p>
        </w:tc>
        <w:tc>
          <w:tcPr>
            <w:tcW w:w="5156" w:type="dxa"/>
          </w:tcPr>
          <w:p w14:paraId="38AB70C3" w14:textId="77777777" w:rsidR="00350095" w:rsidRPr="00F0771B" w:rsidRDefault="005839CA">
            <w:pPr>
              <w:rPr>
                <w:rFonts w:ascii="Calibri" w:hAnsi="Calibri" w:cs="Calibri"/>
                <w:lang w:val="nb-NO"/>
              </w:rPr>
            </w:pPr>
            <w:r w:rsidRPr="00F0771B">
              <w:rPr>
                <w:rFonts w:ascii="Calibri" w:hAnsi="Calibri" w:cs="Calibri"/>
                <w:sz w:val="17"/>
                <w:lang w:val="nb-NO"/>
              </w:rPr>
              <w:t>Se prisskjema og kravspesifikasjon for Delkontrakt III - Arbeidstøy - Brann og redning.</w:t>
            </w:r>
          </w:p>
        </w:tc>
      </w:tr>
      <w:tr w:rsidR="00350095" w:rsidRPr="002E4819" w14:paraId="6C65078F" w14:textId="77777777">
        <w:tc>
          <w:tcPr>
            <w:tcW w:w="5156" w:type="dxa"/>
            <w:shd w:val="clear" w:color="auto" w:fill="EAF2F8"/>
          </w:tcPr>
          <w:p w14:paraId="576F2A01" w14:textId="77777777" w:rsidR="00350095" w:rsidRPr="00F0771B" w:rsidRDefault="005839CA">
            <w:pPr>
              <w:rPr>
                <w:rFonts w:ascii="Calibri" w:hAnsi="Calibri" w:cs="Calibri"/>
              </w:rPr>
            </w:pP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krav</w:t>
            </w:r>
            <w:proofErr w:type="spellEnd"/>
            <w:r w:rsidRPr="00F0771B">
              <w:rPr>
                <w:rFonts w:ascii="Calibri" w:hAnsi="Calibri" w:cs="Calibri"/>
                <w:b/>
                <w:sz w:val="17"/>
              </w:rPr>
              <w:t>/</w:t>
            </w:r>
            <w:proofErr w:type="spellStart"/>
            <w:r w:rsidRPr="00F0771B">
              <w:rPr>
                <w:rFonts w:ascii="Calibri" w:hAnsi="Calibri" w:cs="Calibri"/>
                <w:b/>
                <w:sz w:val="17"/>
              </w:rPr>
              <w:t>standarder</w:t>
            </w:r>
            <w:proofErr w:type="spellEnd"/>
          </w:p>
        </w:tc>
        <w:tc>
          <w:tcPr>
            <w:tcW w:w="5156" w:type="dxa"/>
          </w:tcPr>
          <w:p w14:paraId="5EAB4AE4" w14:textId="77777777" w:rsidR="00350095" w:rsidRPr="00F0771B" w:rsidRDefault="005839CA">
            <w:pPr>
              <w:rPr>
                <w:rFonts w:ascii="Calibri" w:hAnsi="Calibri" w:cs="Calibri"/>
                <w:lang w:val="nb-NO"/>
              </w:rPr>
            </w:pPr>
            <w:r w:rsidRPr="00F0771B">
              <w:rPr>
                <w:rFonts w:ascii="Calibri" w:hAnsi="Calibri" w:cs="Calibri"/>
                <w:sz w:val="17"/>
                <w:lang w:val="nb-NO"/>
              </w:rPr>
              <w:t>Se kravspesifikasjon, behovsbeskrivelse og leverandørens tilbud.</w:t>
            </w:r>
          </w:p>
        </w:tc>
      </w:tr>
      <w:tr w:rsidR="00350095" w:rsidRPr="002E4819" w14:paraId="132CBDE7" w14:textId="77777777">
        <w:tc>
          <w:tcPr>
            <w:tcW w:w="5156" w:type="dxa"/>
            <w:shd w:val="clear" w:color="auto" w:fill="EAF2F8"/>
          </w:tcPr>
          <w:p w14:paraId="7ADFE704" w14:textId="77777777" w:rsidR="00350095" w:rsidRPr="00F0771B" w:rsidRDefault="005839CA">
            <w:pPr>
              <w:rPr>
                <w:rFonts w:ascii="Calibri" w:hAnsi="Calibri" w:cs="Calibri"/>
              </w:rPr>
            </w:pPr>
            <w:proofErr w:type="spellStart"/>
            <w:r w:rsidRPr="00F0771B">
              <w:rPr>
                <w:rFonts w:ascii="Calibri" w:hAnsi="Calibri" w:cs="Calibri"/>
                <w:b/>
                <w:sz w:val="17"/>
              </w:rPr>
              <w:t>Eventuelle</w:t>
            </w:r>
            <w:proofErr w:type="spellEnd"/>
            <w:r w:rsidRPr="00F0771B">
              <w:rPr>
                <w:rFonts w:ascii="Calibri" w:hAnsi="Calibri" w:cs="Calibri"/>
                <w:b/>
                <w:sz w:val="17"/>
              </w:rPr>
              <w:t xml:space="preserve"> </w:t>
            </w: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leveringsvilkår</w:t>
            </w:r>
            <w:proofErr w:type="spellEnd"/>
          </w:p>
        </w:tc>
        <w:tc>
          <w:tcPr>
            <w:tcW w:w="5156" w:type="dxa"/>
          </w:tcPr>
          <w:p w14:paraId="7AAE7E35" w14:textId="77777777" w:rsidR="00350095" w:rsidRPr="00F0771B" w:rsidRDefault="005839CA">
            <w:pPr>
              <w:rPr>
                <w:rFonts w:ascii="Calibri" w:hAnsi="Calibri" w:cs="Calibri"/>
                <w:lang w:val="nb-NO"/>
              </w:rPr>
            </w:pPr>
            <w:r w:rsidRPr="00F0771B">
              <w:rPr>
                <w:rFonts w:ascii="Calibri" w:hAnsi="Calibri" w:cs="Calibri"/>
                <w:sz w:val="17"/>
                <w:lang w:val="nb-NO"/>
              </w:rPr>
              <w:t>Som angitt i kravspesifikasjon, leverandørens tilbud eller skriftlig avtalt i oppstartsmøte.</w:t>
            </w:r>
          </w:p>
        </w:tc>
      </w:tr>
    </w:tbl>
    <w:p w14:paraId="280780DD" w14:textId="77777777" w:rsidR="002E2669" w:rsidRPr="00F0771B" w:rsidRDefault="002E2669" w:rsidP="002E2669">
      <w:pPr>
        <w:rPr>
          <w:rFonts w:ascii="Calibri" w:hAnsi="Calibri" w:cs="Calibri"/>
          <w:lang w:val="nb-NO"/>
        </w:rPr>
      </w:pPr>
    </w:p>
    <w:p w14:paraId="5C85F52C" w14:textId="77777777" w:rsidR="002E2669" w:rsidRPr="00F0771B" w:rsidRDefault="002E2669" w:rsidP="002E2669">
      <w:pPr>
        <w:rPr>
          <w:rFonts w:ascii="Calibri" w:hAnsi="Calibri" w:cs="Calibri"/>
          <w:lang w:val="nb-NO"/>
        </w:rPr>
      </w:pPr>
    </w:p>
    <w:p w14:paraId="367E0A21" w14:textId="7BD8E1DC" w:rsidR="00350095" w:rsidRPr="00F0771B" w:rsidRDefault="005839CA">
      <w:pPr>
        <w:pStyle w:val="Overskrift1"/>
        <w:rPr>
          <w:rFonts w:ascii="Calibri" w:hAnsi="Calibri" w:cs="Calibri"/>
          <w:lang w:val="nb-NO"/>
        </w:rPr>
      </w:pPr>
      <w:bookmarkStart w:id="28" w:name="_Toc231558277"/>
      <w:r w:rsidRPr="00F0771B">
        <w:rPr>
          <w:rFonts w:ascii="Calibri" w:hAnsi="Calibri" w:cs="Calibri"/>
          <w:lang w:val="nb-NO"/>
        </w:rPr>
        <w:lastRenderedPageBreak/>
        <w:t>Bilag 2D - Delkontrakt IV - Fottøy: krav, sortiment, priser og maksimalverdi</w:t>
      </w:r>
      <w:bookmarkEnd w:id="28"/>
    </w:p>
    <w:p w14:paraId="1C576B35" w14:textId="77777777" w:rsidR="00350095" w:rsidRPr="00F0771B" w:rsidRDefault="005839CA">
      <w:pPr>
        <w:rPr>
          <w:rFonts w:ascii="Calibri" w:hAnsi="Calibri" w:cs="Calibri"/>
          <w:lang w:val="nb-NO"/>
        </w:rPr>
      </w:pPr>
      <w:r w:rsidRPr="00F0771B">
        <w:rPr>
          <w:rFonts w:ascii="Calibri" w:hAnsi="Calibri" w:cs="Calibri"/>
          <w:lang w:val="nb-NO"/>
        </w:rPr>
        <w:t>Dette bilaget gjelder Delkontrakt IV - Fottøy. Bilaget gjøres gjeldende bare dersom Leverandøren er tildelt denne delkontrakten.</w:t>
      </w:r>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5156"/>
        <w:gridCol w:w="5156"/>
      </w:tblGrid>
      <w:tr w:rsidR="00350095" w:rsidRPr="00F0771B" w14:paraId="33FD09A5" w14:textId="77777777">
        <w:tc>
          <w:tcPr>
            <w:tcW w:w="5156" w:type="dxa"/>
            <w:shd w:val="clear" w:color="auto" w:fill="EAF2F8"/>
          </w:tcPr>
          <w:p w14:paraId="60B89436" w14:textId="77777777" w:rsidR="00350095" w:rsidRPr="00F0771B" w:rsidRDefault="005839CA">
            <w:pPr>
              <w:rPr>
                <w:rFonts w:ascii="Calibri" w:hAnsi="Calibri" w:cs="Calibri"/>
              </w:rPr>
            </w:pPr>
            <w:proofErr w:type="spellStart"/>
            <w:r w:rsidRPr="00F0771B">
              <w:rPr>
                <w:rFonts w:ascii="Calibri" w:hAnsi="Calibri" w:cs="Calibri"/>
                <w:b/>
                <w:sz w:val="17"/>
              </w:rPr>
              <w:t>Tildelt</w:t>
            </w:r>
            <w:proofErr w:type="spellEnd"/>
            <w:r w:rsidRPr="00F0771B">
              <w:rPr>
                <w:rFonts w:ascii="Calibri" w:hAnsi="Calibri" w:cs="Calibri"/>
                <w:b/>
                <w:sz w:val="17"/>
              </w:rPr>
              <w:t xml:space="preserve"> </w:t>
            </w:r>
            <w:proofErr w:type="spellStart"/>
            <w:r w:rsidRPr="00F0771B">
              <w:rPr>
                <w:rFonts w:ascii="Calibri" w:hAnsi="Calibri" w:cs="Calibri"/>
                <w:b/>
                <w:sz w:val="17"/>
              </w:rPr>
              <w:t>leverandør</w:t>
            </w:r>
            <w:proofErr w:type="spellEnd"/>
          </w:p>
        </w:tc>
        <w:tc>
          <w:tcPr>
            <w:tcW w:w="5156" w:type="dxa"/>
          </w:tcPr>
          <w:p w14:paraId="241AD228" w14:textId="77777777" w:rsidR="00350095" w:rsidRPr="00F0771B" w:rsidRDefault="005839CA">
            <w:pPr>
              <w:rPr>
                <w:rFonts w:ascii="Calibri" w:hAnsi="Calibri" w:cs="Calibri"/>
              </w:rPr>
            </w:pPr>
            <w:proofErr w:type="spellStart"/>
            <w:r w:rsidRPr="00F0771B">
              <w:rPr>
                <w:rFonts w:ascii="Calibri" w:hAnsi="Calibri" w:cs="Calibri"/>
                <w:sz w:val="17"/>
              </w:rPr>
              <w:t>Angis</w:t>
            </w:r>
            <w:proofErr w:type="spellEnd"/>
            <w:r w:rsidRPr="00F0771B">
              <w:rPr>
                <w:rFonts w:ascii="Calibri" w:hAnsi="Calibri" w:cs="Calibri"/>
                <w:sz w:val="17"/>
              </w:rPr>
              <w:t xml:space="preserve"> </w:t>
            </w:r>
            <w:proofErr w:type="spellStart"/>
            <w:r w:rsidRPr="00F0771B">
              <w:rPr>
                <w:rFonts w:ascii="Calibri" w:hAnsi="Calibri" w:cs="Calibri"/>
                <w:sz w:val="17"/>
              </w:rPr>
              <w:t>ved</w:t>
            </w:r>
            <w:proofErr w:type="spellEnd"/>
            <w:r w:rsidRPr="00F0771B">
              <w:rPr>
                <w:rFonts w:ascii="Calibri" w:hAnsi="Calibri" w:cs="Calibri"/>
                <w:sz w:val="17"/>
              </w:rPr>
              <w:t xml:space="preserve"> </w:t>
            </w:r>
            <w:proofErr w:type="spellStart"/>
            <w:r w:rsidRPr="00F0771B">
              <w:rPr>
                <w:rFonts w:ascii="Calibri" w:hAnsi="Calibri" w:cs="Calibri"/>
                <w:sz w:val="17"/>
              </w:rPr>
              <w:t>kontraktsignering</w:t>
            </w:r>
            <w:proofErr w:type="spellEnd"/>
            <w:r w:rsidRPr="00F0771B">
              <w:rPr>
                <w:rFonts w:ascii="Calibri" w:hAnsi="Calibri" w:cs="Calibri"/>
                <w:sz w:val="17"/>
              </w:rPr>
              <w:t>.</w:t>
            </w:r>
          </w:p>
        </w:tc>
      </w:tr>
      <w:tr w:rsidR="00350095" w:rsidRPr="002E4819" w14:paraId="24E6BC8B" w14:textId="77777777">
        <w:tc>
          <w:tcPr>
            <w:tcW w:w="5156" w:type="dxa"/>
            <w:shd w:val="clear" w:color="auto" w:fill="EAF2F8"/>
          </w:tcPr>
          <w:p w14:paraId="0D67D2DD" w14:textId="77777777" w:rsidR="00350095" w:rsidRPr="00F0771B" w:rsidRDefault="005839CA">
            <w:pPr>
              <w:rPr>
                <w:rFonts w:ascii="Calibri" w:hAnsi="Calibri" w:cs="Calibri"/>
              </w:rPr>
            </w:pPr>
            <w:r w:rsidRPr="00F0771B">
              <w:rPr>
                <w:rFonts w:ascii="Calibri" w:hAnsi="Calibri" w:cs="Calibri"/>
                <w:b/>
                <w:sz w:val="17"/>
              </w:rPr>
              <w:t xml:space="preserve">Kort </w:t>
            </w:r>
            <w:proofErr w:type="spellStart"/>
            <w:r w:rsidRPr="00F0771B">
              <w:rPr>
                <w:rFonts w:ascii="Calibri" w:hAnsi="Calibri" w:cs="Calibri"/>
                <w:b/>
                <w:sz w:val="17"/>
              </w:rPr>
              <w:t>beskrivelse</w:t>
            </w:r>
            <w:proofErr w:type="spellEnd"/>
          </w:p>
        </w:tc>
        <w:tc>
          <w:tcPr>
            <w:tcW w:w="5156" w:type="dxa"/>
          </w:tcPr>
          <w:p w14:paraId="63112C8B" w14:textId="77777777" w:rsidR="00350095" w:rsidRPr="00F0771B" w:rsidRDefault="005839CA">
            <w:pPr>
              <w:rPr>
                <w:rFonts w:ascii="Calibri" w:hAnsi="Calibri" w:cs="Calibri"/>
                <w:lang w:val="nb-NO"/>
              </w:rPr>
            </w:pPr>
            <w:r w:rsidRPr="00F0771B">
              <w:rPr>
                <w:rFonts w:ascii="Calibri" w:hAnsi="Calibri" w:cs="Calibri"/>
                <w:sz w:val="17"/>
                <w:lang w:val="nb-NO"/>
              </w:rPr>
              <w:t>Fottøy til kommunenes virksomheter, inkludert arbeidssko, vernesko, støvler, sandaler, klogger og fottøy omfattet av PVU-regelverk.</w:t>
            </w:r>
          </w:p>
        </w:tc>
      </w:tr>
      <w:tr w:rsidR="00350095" w:rsidRPr="00F0771B" w14:paraId="5213E08D" w14:textId="77777777">
        <w:tc>
          <w:tcPr>
            <w:tcW w:w="5156" w:type="dxa"/>
            <w:shd w:val="clear" w:color="auto" w:fill="EAF2F8"/>
          </w:tcPr>
          <w:p w14:paraId="42DBF77D" w14:textId="77777777" w:rsidR="00350095" w:rsidRPr="00F0771B" w:rsidRDefault="005839CA">
            <w:pPr>
              <w:rPr>
                <w:rFonts w:ascii="Calibri" w:hAnsi="Calibri" w:cs="Calibri"/>
                <w:lang w:val="nb-NO"/>
              </w:rPr>
            </w:pPr>
            <w:r w:rsidRPr="00F0771B">
              <w:rPr>
                <w:rFonts w:ascii="Calibri" w:hAnsi="Calibri" w:cs="Calibri"/>
                <w:b/>
                <w:sz w:val="17"/>
                <w:lang w:val="nb-NO"/>
              </w:rPr>
              <w:t xml:space="preserve">Kommuner/enheter som kan </w:t>
            </w:r>
            <w:proofErr w:type="spellStart"/>
            <w:r w:rsidRPr="00F0771B">
              <w:rPr>
                <w:rFonts w:ascii="Calibri" w:hAnsi="Calibri" w:cs="Calibri"/>
                <w:b/>
                <w:sz w:val="17"/>
                <w:lang w:val="nb-NO"/>
              </w:rPr>
              <w:t>avrope</w:t>
            </w:r>
            <w:proofErr w:type="spellEnd"/>
          </w:p>
        </w:tc>
        <w:tc>
          <w:tcPr>
            <w:tcW w:w="5156" w:type="dxa"/>
          </w:tcPr>
          <w:p w14:paraId="0BB24BD5" w14:textId="77777777" w:rsidR="00350095" w:rsidRPr="00F0771B" w:rsidRDefault="005839CA">
            <w:pPr>
              <w:rPr>
                <w:rFonts w:ascii="Calibri" w:hAnsi="Calibri" w:cs="Calibri"/>
              </w:rPr>
            </w:pPr>
            <w:r w:rsidRPr="00F0771B">
              <w:rPr>
                <w:rFonts w:ascii="Calibri" w:hAnsi="Calibri" w:cs="Calibri"/>
                <w:sz w:val="17"/>
              </w:rPr>
              <w:t xml:space="preserve">Se </w:t>
            </w:r>
            <w:proofErr w:type="spellStart"/>
            <w:r w:rsidRPr="00F0771B">
              <w:rPr>
                <w:rFonts w:ascii="Calibri" w:hAnsi="Calibri" w:cs="Calibri"/>
                <w:sz w:val="17"/>
              </w:rPr>
              <w:t>bilag</w:t>
            </w:r>
            <w:proofErr w:type="spellEnd"/>
            <w:r w:rsidRPr="00F0771B">
              <w:rPr>
                <w:rFonts w:ascii="Calibri" w:hAnsi="Calibri" w:cs="Calibri"/>
                <w:sz w:val="17"/>
              </w:rPr>
              <w:t xml:space="preserve"> 1.</w:t>
            </w:r>
          </w:p>
        </w:tc>
      </w:tr>
      <w:tr w:rsidR="00350095" w:rsidRPr="00F0771B" w14:paraId="0C1FF02E" w14:textId="77777777">
        <w:tc>
          <w:tcPr>
            <w:tcW w:w="5156" w:type="dxa"/>
            <w:shd w:val="clear" w:color="auto" w:fill="EAF2F8"/>
          </w:tcPr>
          <w:p w14:paraId="5F9A6793" w14:textId="77777777" w:rsidR="00350095" w:rsidRPr="00F0771B" w:rsidRDefault="005839CA">
            <w:pPr>
              <w:rPr>
                <w:rFonts w:ascii="Calibri" w:hAnsi="Calibri" w:cs="Calibri"/>
              </w:rPr>
            </w:pPr>
            <w:proofErr w:type="spellStart"/>
            <w:r w:rsidRPr="00F0771B">
              <w:rPr>
                <w:rFonts w:ascii="Calibri" w:hAnsi="Calibri" w:cs="Calibri"/>
                <w:b/>
                <w:sz w:val="17"/>
              </w:rPr>
              <w:t>Estimert</w:t>
            </w:r>
            <w:proofErr w:type="spellEnd"/>
            <w:r w:rsidRPr="00F0771B">
              <w:rPr>
                <w:rFonts w:ascii="Calibri" w:hAnsi="Calibri" w:cs="Calibri"/>
                <w:b/>
                <w:sz w:val="17"/>
              </w:rPr>
              <w:t xml:space="preserve"> </w:t>
            </w:r>
            <w:proofErr w:type="spellStart"/>
            <w:r w:rsidRPr="00F0771B">
              <w:rPr>
                <w:rFonts w:ascii="Calibri" w:hAnsi="Calibri" w:cs="Calibri"/>
                <w:b/>
                <w:sz w:val="17"/>
              </w:rPr>
              <w:t>verdi</w:t>
            </w:r>
            <w:proofErr w:type="spellEnd"/>
          </w:p>
        </w:tc>
        <w:tc>
          <w:tcPr>
            <w:tcW w:w="5156" w:type="dxa"/>
          </w:tcPr>
          <w:p w14:paraId="418450E3" w14:textId="77777777" w:rsidR="00350095" w:rsidRPr="00F0771B" w:rsidRDefault="005839CA">
            <w:pPr>
              <w:rPr>
                <w:rFonts w:ascii="Calibri" w:hAnsi="Calibri" w:cs="Calibri"/>
              </w:rPr>
            </w:pPr>
            <w:r w:rsidRPr="00F0771B">
              <w:rPr>
                <w:rFonts w:ascii="Calibri" w:hAnsi="Calibri" w:cs="Calibri"/>
                <w:sz w:val="17"/>
              </w:rPr>
              <w:t xml:space="preserve">NOK 14 000 000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F0771B" w14:paraId="69B7A831" w14:textId="77777777">
        <w:tc>
          <w:tcPr>
            <w:tcW w:w="5156" w:type="dxa"/>
            <w:shd w:val="clear" w:color="auto" w:fill="EAF2F8"/>
          </w:tcPr>
          <w:p w14:paraId="404DD4C6" w14:textId="77777777" w:rsidR="00350095" w:rsidRPr="00F0771B" w:rsidRDefault="005839CA">
            <w:pPr>
              <w:rPr>
                <w:rFonts w:ascii="Calibri" w:hAnsi="Calibri" w:cs="Calibri"/>
              </w:rPr>
            </w:pPr>
            <w:proofErr w:type="spellStart"/>
            <w:r w:rsidRPr="00F0771B">
              <w:rPr>
                <w:rFonts w:ascii="Calibri" w:hAnsi="Calibri" w:cs="Calibri"/>
                <w:b/>
                <w:sz w:val="17"/>
              </w:rPr>
              <w:t>Maksimalverdi</w:t>
            </w:r>
            <w:proofErr w:type="spellEnd"/>
          </w:p>
        </w:tc>
        <w:tc>
          <w:tcPr>
            <w:tcW w:w="5156" w:type="dxa"/>
          </w:tcPr>
          <w:p w14:paraId="04E89563" w14:textId="77777777" w:rsidR="00350095" w:rsidRPr="00F0771B" w:rsidRDefault="005839CA">
            <w:pPr>
              <w:rPr>
                <w:rFonts w:ascii="Calibri" w:hAnsi="Calibri" w:cs="Calibri"/>
              </w:rPr>
            </w:pPr>
            <w:r w:rsidRPr="00F0771B">
              <w:rPr>
                <w:rFonts w:ascii="Calibri" w:hAnsi="Calibri" w:cs="Calibri"/>
                <w:sz w:val="17"/>
              </w:rPr>
              <w:t xml:space="preserve">NOK 18 800 000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2E4819" w14:paraId="6584F8A5" w14:textId="77777777">
        <w:tc>
          <w:tcPr>
            <w:tcW w:w="5156" w:type="dxa"/>
            <w:shd w:val="clear" w:color="auto" w:fill="EAF2F8"/>
          </w:tcPr>
          <w:p w14:paraId="2CA0AEE2" w14:textId="77777777" w:rsidR="00350095" w:rsidRPr="00F0771B" w:rsidRDefault="005839CA">
            <w:pPr>
              <w:rPr>
                <w:rFonts w:ascii="Calibri" w:hAnsi="Calibri" w:cs="Calibri"/>
              </w:rPr>
            </w:pPr>
            <w:proofErr w:type="spellStart"/>
            <w:r w:rsidRPr="00F0771B">
              <w:rPr>
                <w:rFonts w:ascii="Calibri" w:hAnsi="Calibri" w:cs="Calibri"/>
                <w:b/>
                <w:sz w:val="17"/>
              </w:rPr>
              <w:t>Sortiment</w:t>
            </w:r>
            <w:proofErr w:type="spellEnd"/>
            <w:r w:rsidRPr="00F0771B">
              <w:rPr>
                <w:rFonts w:ascii="Calibri" w:hAnsi="Calibri" w:cs="Calibri"/>
                <w:b/>
                <w:sz w:val="17"/>
              </w:rPr>
              <w:t>/</w:t>
            </w:r>
            <w:proofErr w:type="spellStart"/>
            <w:r w:rsidRPr="00F0771B">
              <w:rPr>
                <w:rFonts w:ascii="Calibri" w:hAnsi="Calibri" w:cs="Calibri"/>
                <w:b/>
                <w:sz w:val="17"/>
              </w:rPr>
              <w:t>prisskjema</w:t>
            </w:r>
            <w:proofErr w:type="spellEnd"/>
          </w:p>
        </w:tc>
        <w:tc>
          <w:tcPr>
            <w:tcW w:w="5156" w:type="dxa"/>
          </w:tcPr>
          <w:p w14:paraId="2B61E46D" w14:textId="77777777" w:rsidR="00350095" w:rsidRPr="00F0771B" w:rsidRDefault="005839CA">
            <w:pPr>
              <w:rPr>
                <w:rFonts w:ascii="Calibri" w:hAnsi="Calibri" w:cs="Calibri"/>
                <w:lang w:val="nb-NO"/>
              </w:rPr>
            </w:pPr>
            <w:r w:rsidRPr="00F0771B">
              <w:rPr>
                <w:rFonts w:ascii="Calibri" w:hAnsi="Calibri" w:cs="Calibri"/>
                <w:sz w:val="17"/>
                <w:lang w:val="nb-NO"/>
              </w:rPr>
              <w:t>Se prisskjema og kravspesifikasjon for Delkontrakt IV - Fottøy.</w:t>
            </w:r>
          </w:p>
        </w:tc>
      </w:tr>
      <w:tr w:rsidR="00350095" w:rsidRPr="002E4819" w14:paraId="76D8AF96" w14:textId="77777777">
        <w:tc>
          <w:tcPr>
            <w:tcW w:w="5156" w:type="dxa"/>
            <w:shd w:val="clear" w:color="auto" w:fill="EAF2F8"/>
          </w:tcPr>
          <w:p w14:paraId="3943C3FC" w14:textId="77777777" w:rsidR="00350095" w:rsidRPr="00F0771B" w:rsidRDefault="005839CA">
            <w:pPr>
              <w:rPr>
                <w:rFonts w:ascii="Calibri" w:hAnsi="Calibri" w:cs="Calibri"/>
              </w:rPr>
            </w:pP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krav</w:t>
            </w:r>
            <w:proofErr w:type="spellEnd"/>
            <w:r w:rsidRPr="00F0771B">
              <w:rPr>
                <w:rFonts w:ascii="Calibri" w:hAnsi="Calibri" w:cs="Calibri"/>
                <w:b/>
                <w:sz w:val="17"/>
              </w:rPr>
              <w:t>/</w:t>
            </w:r>
            <w:proofErr w:type="spellStart"/>
            <w:r w:rsidRPr="00F0771B">
              <w:rPr>
                <w:rFonts w:ascii="Calibri" w:hAnsi="Calibri" w:cs="Calibri"/>
                <w:b/>
                <w:sz w:val="17"/>
              </w:rPr>
              <w:t>standarder</w:t>
            </w:r>
            <w:proofErr w:type="spellEnd"/>
          </w:p>
        </w:tc>
        <w:tc>
          <w:tcPr>
            <w:tcW w:w="5156" w:type="dxa"/>
          </w:tcPr>
          <w:p w14:paraId="77C25F8E" w14:textId="77777777" w:rsidR="00350095" w:rsidRPr="00F0771B" w:rsidRDefault="005839CA">
            <w:pPr>
              <w:rPr>
                <w:rFonts w:ascii="Calibri" w:hAnsi="Calibri" w:cs="Calibri"/>
                <w:lang w:val="nb-NO"/>
              </w:rPr>
            </w:pPr>
            <w:r w:rsidRPr="00F0771B">
              <w:rPr>
                <w:rFonts w:ascii="Calibri" w:hAnsi="Calibri" w:cs="Calibri"/>
                <w:sz w:val="17"/>
                <w:lang w:val="nb-NO"/>
              </w:rPr>
              <w:t>Se kravspesifikasjon, behovsbeskrivelse og leverandørens tilbud.</w:t>
            </w:r>
          </w:p>
        </w:tc>
      </w:tr>
      <w:tr w:rsidR="00350095" w:rsidRPr="002E4819" w14:paraId="762227E2" w14:textId="77777777">
        <w:tc>
          <w:tcPr>
            <w:tcW w:w="5156" w:type="dxa"/>
            <w:shd w:val="clear" w:color="auto" w:fill="EAF2F8"/>
          </w:tcPr>
          <w:p w14:paraId="71D507FF" w14:textId="77777777" w:rsidR="00350095" w:rsidRPr="00F0771B" w:rsidRDefault="005839CA">
            <w:pPr>
              <w:rPr>
                <w:rFonts w:ascii="Calibri" w:hAnsi="Calibri" w:cs="Calibri"/>
              </w:rPr>
            </w:pPr>
            <w:proofErr w:type="spellStart"/>
            <w:r w:rsidRPr="00F0771B">
              <w:rPr>
                <w:rFonts w:ascii="Calibri" w:hAnsi="Calibri" w:cs="Calibri"/>
                <w:b/>
                <w:sz w:val="17"/>
              </w:rPr>
              <w:t>Eventuelle</w:t>
            </w:r>
            <w:proofErr w:type="spellEnd"/>
            <w:r w:rsidRPr="00F0771B">
              <w:rPr>
                <w:rFonts w:ascii="Calibri" w:hAnsi="Calibri" w:cs="Calibri"/>
                <w:b/>
                <w:sz w:val="17"/>
              </w:rPr>
              <w:t xml:space="preserve"> </w:t>
            </w: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leveringsvilkår</w:t>
            </w:r>
            <w:proofErr w:type="spellEnd"/>
          </w:p>
        </w:tc>
        <w:tc>
          <w:tcPr>
            <w:tcW w:w="5156" w:type="dxa"/>
          </w:tcPr>
          <w:p w14:paraId="14A0C13E" w14:textId="77777777" w:rsidR="00350095" w:rsidRPr="00F0771B" w:rsidRDefault="005839CA">
            <w:pPr>
              <w:rPr>
                <w:rFonts w:ascii="Calibri" w:hAnsi="Calibri" w:cs="Calibri"/>
                <w:lang w:val="nb-NO"/>
              </w:rPr>
            </w:pPr>
            <w:r w:rsidRPr="00F0771B">
              <w:rPr>
                <w:rFonts w:ascii="Calibri" w:hAnsi="Calibri" w:cs="Calibri"/>
                <w:sz w:val="17"/>
                <w:lang w:val="nb-NO"/>
              </w:rPr>
              <w:t>Som angitt i kravspesifikasjon, leverandørens tilbud eller skriftlig avtalt i oppstartsmøte.</w:t>
            </w:r>
          </w:p>
        </w:tc>
      </w:tr>
    </w:tbl>
    <w:p w14:paraId="17610A6E" w14:textId="77777777" w:rsidR="00350095" w:rsidRPr="00F0771B" w:rsidRDefault="005839CA">
      <w:pPr>
        <w:pStyle w:val="Overskrift1"/>
        <w:rPr>
          <w:rFonts w:ascii="Calibri" w:hAnsi="Calibri" w:cs="Calibri"/>
          <w:lang w:val="nb-NO"/>
        </w:rPr>
      </w:pPr>
      <w:bookmarkStart w:id="29" w:name="_Toc231558278"/>
      <w:r w:rsidRPr="00F0771B">
        <w:rPr>
          <w:rFonts w:ascii="Calibri" w:hAnsi="Calibri" w:cs="Calibri"/>
          <w:lang w:val="nb-NO"/>
        </w:rPr>
        <w:t>Bilag 2E - Delkontrakt V - Personlig verneutstyr (PVU): krav, sortiment, priser og maksimalverdi</w:t>
      </w:r>
      <w:bookmarkEnd w:id="29"/>
    </w:p>
    <w:p w14:paraId="00D9E539" w14:textId="77777777" w:rsidR="00350095" w:rsidRPr="00F0771B" w:rsidRDefault="005839CA">
      <w:pPr>
        <w:rPr>
          <w:rFonts w:ascii="Calibri" w:hAnsi="Calibri" w:cs="Calibri"/>
          <w:lang w:val="nb-NO"/>
        </w:rPr>
      </w:pPr>
      <w:r w:rsidRPr="00F0771B">
        <w:rPr>
          <w:rFonts w:ascii="Calibri" w:hAnsi="Calibri" w:cs="Calibri"/>
          <w:lang w:val="nb-NO"/>
        </w:rPr>
        <w:t>Dette bilaget gjelder Delkontrakt V - Personlig verneutstyr (PVU). Bilaget gjøres gjeldende bare dersom Leverandøren er tildelt denne delkontrakten.</w:t>
      </w:r>
    </w:p>
    <w:tbl>
      <w:tblPr>
        <w:tblW w:w="0" w:type="auto"/>
        <w:tblBorders>
          <w:top w:val="single" w:sz="6" w:space="0" w:color="888888"/>
          <w:left w:val="single" w:sz="6" w:space="0" w:color="888888"/>
          <w:bottom w:val="single" w:sz="6" w:space="0" w:color="888888"/>
          <w:right w:val="single" w:sz="6" w:space="0" w:color="888888"/>
          <w:insideH w:val="single" w:sz="6" w:space="0" w:color="888888"/>
          <w:insideV w:val="single" w:sz="6" w:space="0" w:color="888888"/>
        </w:tblBorders>
        <w:tblLook w:val="04A0" w:firstRow="1" w:lastRow="0" w:firstColumn="1" w:lastColumn="0" w:noHBand="0" w:noVBand="1"/>
      </w:tblPr>
      <w:tblGrid>
        <w:gridCol w:w="5156"/>
        <w:gridCol w:w="5156"/>
      </w:tblGrid>
      <w:tr w:rsidR="00350095" w:rsidRPr="00F0771B" w14:paraId="4C1093C8" w14:textId="77777777">
        <w:tc>
          <w:tcPr>
            <w:tcW w:w="5156" w:type="dxa"/>
            <w:shd w:val="clear" w:color="auto" w:fill="EAF2F8"/>
          </w:tcPr>
          <w:p w14:paraId="423B6538" w14:textId="77777777" w:rsidR="00350095" w:rsidRPr="00F0771B" w:rsidRDefault="005839CA">
            <w:pPr>
              <w:rPr>
                <w:rFonts w:ascii="Calibri" w:hAnsi="Calibri" w:cs="Calibri"/>
              </w:rPr>
            </w:pPr>
            <w:proofErr w:type="spellStart"/>
            <w:r w:rsidRPr="00F0771B">
              <w:rPr>
                <w:rFonts w:ascii="Calibri" w:hAnsi="Calibri" w:cs="Calibri"/>
                <w:b/>
                <w:sz w:val="17"/>
              </w:rPr>
              <w:t>Tildelt</w:t>
            </w:r>
            <w:proofErr w:type="spellEnd"/>
            <w:r w:rsidRPr="00F0771B">
              <w:rPr>
                <w:rFonts w:ascii="Calibri" w:hAnsi="Calibri" w:cs="Calibri"/>
                <w:b/>
                <w:sz w:val="17"/>
              </w:rPr>
              <w:t xml:space="preserve"> </w:t>
            </w:r>
            <w:proofErr w:type="spellStart"/>
            <w:r w:rsidRPr="00F0771B">
              <w:rPr>
                <w:rFonts w:ascii="Calibri" w:hAnsi="Calibri" w:cs="Calibri"/>
                <w:b/>
                <w:sz w:val="17"/>
              </w:rPr>
              <w:t>leverandør</w:t>
            </w:r>
            <w:proofErr w:type="spellEnd"/>
          </w:p>
        </w:tc>
        <w:tc>
          <w:tcPr>
            <w:tcW w:w="5156" w:type="dxa"/>
          </w:tcPr>
          <w:p w14:paraId="7BA6E0F2" w14:textId="77777777" w:rsidR="00350095" w:rsidRPr="00F0771B" w:rsidRDefault="005839CA">
            <w:pPr>
              <w:rPr>
                <w:rFonts w:ascii="Calibri" w:hAnsi="Calibri" w:cs="Calibri"/>
              </w:rPr>
            </w:pPr>
            <w:proofErr w:type="spellStart"/>
            <w:r w:rsidRPr="00F0771B">
              <w:rPr>
                <w:rFonts w:ascii="Calibri" w:hAnsi="Calibri" w:cs="Calibri"/>
                <w:sz w:val="17"/>
              </w:rPr>
              <w:t>Angis</w:t>
            </w:r>
            <w:proofErr w:type="spellEnd"/>
            <w:r w:rsidRPr="00F0771B">
              <w:rPr>
                <w:rFonts w:ascii="Calibri" w:hAnsi="Calibri" w:cs="Calibri"/>
                <w:sz w:val="17"/>
              </w:rPr>
              <w:t xml:space="preserve"> </w:t>
            </w:r>
            <w:proofErr w:type="spellStart"/>
            <w:r w:rsidRPr="00F0771B">
              <w:rPr>
                <w:rFonts w:ascii="Calibri" w:hAnsi="Calibri" w:cs="Calibri"/>
                <w:sz w:val="17"/>
              </w:rPr>
              <w:t>ved</w:t>
            </w:r>
            <w:proofErr w:type="spellEnd"/>
            <w:r w:rsidRPr="00F0771B">
              <w:rPr>
                <w:rFonts w:ascii="Calibri" w:hAnsi="Calibri" w:cs="Calibri"/>
                <w:sz w:val="17"/>
              </w:rPr>
              <w:t xml:space="preserve"> </w:t>
            </w:r>
            <w:proofErr w:type="spellStart"/>
            <w:r w:rsidRPr="00F0771B">
              <w:rPr>
                <w:rFonts w:ascii="Calibri" w:hAnsi="Calibri" w:cs="Calibri"/>
                <w:sz w:val="17"/>
              </w:rPr>
              <w:t>kontraktsignering</w:t>
            </w:r>
            <w:proofErr w:type="spellEnd"/>
            <w:r w:rsidRPr="00F0771B">
              <w:rPr>
                <w:rFonts w:ascii="Calibri" w:hAnsi="Calibri" w:cs="Calibri"/>
                <w:sz w:val="17"/>
              </w:rPr>
              <w:t>.</w:t>
            </w:r>
          </w:p>
        </w:tc>
      </w:tr>
      <w:tr w:rsidR="00350095" w:rsidRPr="002E4819" w14:paraId="1EBBFDE0" w14:textId="77777777">
        <w:tc>
          <w:tcPr>
            <w:tcW w:w="5156" w:type="dxa"/>
            <w:shd w:val="clear" w:color="auto" w:fill="EAF2F8"/>
          </w:tcPr>
          <w:p w14:paraId="330240D7" w14:textId="77777777" w:rsidR="00350095" w:rsidRPr="00F0771B" w:rsidRDefault="005839CA">
            <w:pPr>
              <w:rPr>
                <w:rFonts w:ascii="Calibri" w:hAnsi="Calibri" w:cs="Calibri"/>
              </w:rPr>
            </w:pPr>
            <w:r w:rsidRPr="00F0771B">
              <w:rPr>
                <w:rFonts w:ascii="Calibri" w:hAnsi="Calibri" w:cs="Calibri"/>
                <w:b/>
                <w:sz w:val="17"/>
              </w:rPr>
              <w:t xml:space="preserve">Kort </w:t>
            </w:r>
            <w:proofErr w:type="spellStart"/>
            <w:r w:rsidRPr="00F0771B">
              <w:rPr>
                <w:rFonts w:ascii="Calibri" w:hAnsi="Calibri" w:cs="Calibri"/>
                <w:b/>
                <w:sz w:val="17"/>
              </w:rPr>
              <w:t>beskrivelse</w:t>
            </w:r>
            <w:proofErr w:type="spellEnd"/>
          </w:p>
        </w:tc>
        <w:tc>
          <w:tcPr>
            <w:tcW w:w="5156" w:type="dxa"/>
          </w:tcPr>
          <w:p w14:paraId="787E4222" w14:textId="77777777" w:rsidR="00350095" w:rsidRPr="00F0771B" w:rsidRDefault="005839CA">
            <w:pPr>
              <w:rPr>
                <w:rFonts w:ascii="Calibri" w:hAnsi="Calibri" w:cs="Calibri"/>
                <w:lang w:val="nb-NO"/>
              </w:rPr>
            </w:pPr>
            <w:r w:rsidRPr="00F0771B">
              <w:rPr>
                <w:rFonts w:ascii="Calibri" w:hAnsi="Calibri" w:cs="Calibri"/>
                <w:sz w:val="17"/>
                <w:lang w:val="nb-NO"/>
              </w:rPr>
              <w:t>Personlig verneutstyr til kommunenes tjenester og virksomheter, tilpasset relevante risikoforhold, arbeidsoppgaver og regelverkskrav.</w:t>
            </w:r>
          </w:p>
        </w:tc>
      </w:tr>
      <w:tr w:rsidR="00350095" w:rsidRPr="00F0771B" w14:paraId="31627A4D" w14:textId="77777777">
        <w:tc>
          <w:tcPr>
            <w:tcW w:w="5156" w:type="dxa"/>
            <w:shd w:val="clear" w:color="auto" w:fill="EAF2F8"/>
          </w:tcPr>
          <w:p w14:paraId="2D074707" w14:textId="77777777" w:rsidR="00350095" w:rsidRPr="00F0771B" w:rsidRDefault="005839CA">
            <w:pPr>
              <w:rPr>
                <w:rFonts w:ascii="Calibri" w:hAnsi="Calibri" w:cs="Calibri"/>
                <w:lang w:val="nb-NO"/>
              </w:rPr>
            </w:pPr>
            <w:r w:rsidRPr="00F0771B">
              <w:rPr>
                <w:rFonts w:ascii="Calibri" w:hAnsi="Calibri" w:cs="Calibri"/>
                <w:b/>
                <w:sz w:val="17"/>
                <w:lang w:val="nb-NO"/>
              </w:rPr>
              <w:t xml:space="preserve">Kommuner/enheter som kan </w:t>
            </w:r>
            <w:proofErr w:type="spellStart"/>
            <w:r w:rsidRPr="00F0771B">
              <w:rPr>
                <w:rFonts w:ascii="Calibri" w:hAnsi="Calibri" w:cs="Calibri"/>
                <w:b/>
                <w:sz w:val="17"/>
                <w:lang w:val="nb-NO"/>
              </w:rPr>
              <w:t>avrope</w:t>
            </w:r>
            <w:proofErr w:type="spellEnd"/>
          </w:p>
        </w:tc>
        <w:tc>
          <w:tcPr>
            <w:tcW w:w="5156" w:type="dxa"/>
          </w:tcPr>
          <w:p w14:paraId="0B3CAA6B" w14:textId="77777777" w:rsidR="00350095" w:rsidRPr="00F0771B" w:rsidRDefault="005839CA">
            <w:pPr>
              <w:rPr>
                <w:rFonts w:ascii="Calibri" w:hAnsi="Calibri" w:cs="Calibri"/>
              </w:rPr>
            </w:pPr>
            <w:r w:rsidRPr="00F0771B">
              <w:rPr>
                <w:rFonts w:ascii="Calibri" w:hAnsi="Calibri" w:cs="Calibri"/>
                <w:sz w:val="17"/>
              </w:rPr>
              <w:t xml:space="preserve">Se </w:t>
            </w:r>
            <w:proofErr w:type="spellStart"/>
            <w:r w:rsidRPr="00F0771B">
              <w:rPr>
                <w:rFonts w:ascii="Calibri" w:hAnsi="Calibri" w:cs="Calibri"/>
                <w:sz w:val="17"/>
              </w:rPr>
              <w:t>bilag</w:t>
            </w:r>
            <w:proofErr w:type="spellEnd"/>
            <w:r w:rsidRPr="00F0771B">
              <w:rPr>
                <w:rFonts w:ascii="Calibri" w:hAnsi="Calibri" w:cs="Calibri"/>
                <w:sz w:val="17"/>
              </w:rPr>
              <w:t xml:space="preserve"> 1.</w:t>
            </w:r>
          </w:p>
        </w:tc>
      </w:tr>
      <w:tr w:rsidR="00350095" w:rsidRPr="00F0771B" w14:paraId="5D115063" w14:textId="77777777">
        <w:tc>
          <w:tcPr>
            <w:tcW w:w="5156" w:type="dxa"/>
            <w:shd w:val="clear" w:color="auto" w:fill="EAF2F8"/>
          </w:tcPr>
          <w:p w14:paraId="29FAB4FD" w14:textId="77777777" w:rsidR="00350095" w:rsidRPr="00F0771B" w:rsidRDefault="005839CA">
            <w:pPr>
              <w:rPr>
                <w:rFonts w:ascii="Calibri" w:hAnsi="Calibri" w:cs="Calibri"/>
              </w:rPr>
            </w:pPr>
            <w:proofErr w:type="spellStart"/>
            <w:r w:rsidRPr="00F0771B">
              <w:rPr>
                <w:rFonts w:ascii="Calibri" w:hAnsi="Calibri" w:cs="Calibri"/>
                <w:b/>
                <w:sz w:val="17"/>
              </w:rPr>
              <w:t>Estimert</w:t>
            </w:r>
            <w:proofErr w:type="spellEnd"/>
            <w:r w:rsidRPr="00F0771B">
              <w:rPr>
                <w:rFonts w:ascii="Calibri" w:hAnsi="Calibri" w:cs="Calibri"/>
                <w:b/>
                <w:sz w:val="17"/>
              </w:rPr>
              <w:t xml:space="preserve"> </w:t>
            </w:r>
            <w:proofErr w:type="spellStart"/>
            <w:r w:rsidRPr="00F0771B">
              <w:rPr>
                <w:rFonts w:ascii="Calibri" w:hAnsi="Calibri" w:cs="Calibri"/>
                <w:b/>
                <w:sz w:val="17"/>
              </w:rPr>
              <w:t>verdi</w:t>
            </w:r>
            <w:proofErr w:type="spellEnd"/>
          </w:p>
        </w:tc>
        <w:tc>
          <w:tcPr>
            <w:tcW w:w="5156" w:type="dxa"/>
          </w:tcPr>
          <w:p w14:paraId="11FE1FA9" w14:textId="77777777" w:rsidR="00350095" w:rsidRPr="00F0771B" w:rsidRDefault="005839CA">
            <w:pPr>
              <w:rPr>
                <w:rFonts w:ascii="Calibri" w:hAnsi="Calibri" w:cs="Calibri"/>
              </w:rPr>
            </w:pPr>
            <w:r w:rsidRPr="00F0771B">
              <w:rPr>
                <w:rFonts w:ascii="Calibri" w:hAnsi="Calibri" w:cs="Calibri"/>
                <w:sz w:val="17"/>
              </w:rPr>
              <w:t xml:space="preserve">NOK 9 000 000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F0771B" w14:paraId="1EF62699" w14:textId="77777777">
        <w:tc>
          <w:tcPr>
            <w:tcW w:w="5156" w:type="dxa"/>
            <w:shd w:val="clear" w:color="auto" w:fill="EAF2F8"/>
          </w:tcPr>
          <w:p w14:paraId="7C45D66E" w14:textId="77777777" w:rsidR="00350095" w:rsidRPr="00F0771B" w:rsidRDefault="005839CA">
            <w:pPr>
              <w:rPr>
                <w:rFonts w:ascii="Calibri" w:hAnsi="Calibri" w:cs="Calibri"/>
              </w:rPr>
            </w:pPr>
            <w:proofErr w:type="spellStart"/>
            <w:r w:rsidRPr="00F0771B">
              <w:rPr>
                <w:rFonts w:ascii="Calibri" w:hAnsi="Calibri" w:cs="Calibri"/>
                <w:b/>
                <w:sz w:val="17"/>
              </w:rPr>
              <w:t>Maksimalverdi</w:t>
            </w:r>
            <w:proofErr w:type="spellEnd"/>
          </w:p>
        </w:tc>
        <w:tc>
          <w:tcPr>
            <w:tcW w:w="5156" w:type="dxa"/>
          </w:tcPr>
          <w:p w14:paraId="1E402C74" w14:textId="77777777" w:rsidR="00350095" w:rsidRPr="00F0771B" w:rsidRDefault="005839CA">
            <w:pPr>
              <w:rPr>
                <w:rFonts w:ascii="Calibri" w:hAnsi="Calibri" w:cs="Calibri"/>
              </w:rPr>
            </w:pPr>
            <w:r w:rsidRPr="00F0771B">
              <w:rPr>
                <w:rFonts w:ascii="Calibri" w:hAnsi="Calibri" w:cs="Calibri"/>
                <w:sz w:val="17"/>
              </w:rPr>
              <w:t xml:space="preserve">NOK 13 800 000 </w:t>
            </w:r>
            <w:proofErr w:type="spellStart"/>
            <w:r w:rsidRPr="00F0771B">
              <w:rPr>
                <w:rFonts w:ascii="Calibri" w:hAnsi="Calibri" w:cs="Calibri"/>
                <w:sz w:val="17"/>
              </w:rPr>
              <w:t>ekskl</w:t>
            </w:r>
            <w:proofErr w:type="spellEnd"/>
            <w:r w:rsidRPr="00F0771B">
              <w:rPr>
                <w:rFonts w:ascii="Calibri" w:hAnsi="Calibri" w:cs="Calibri"/>
                <w:sz w:val="17"/>
              </w:rPr>
              <w:t xml:space="preserve">. </w:t>
            </w:r>
            <w:proofErr w:type="spellStart"/>
            <w:r w:rsidRPr="00F0771B">
              <w:rPr>
                <w:rFonts w:ascii="Calibri" w:hAnsi="Calibri" w:cs="Calibri"/>
                <w:sz w:val="17"/>
              </w:rPr>
              <w:t>mva</w:t>
            </w:r>
            <w:proofErr w:type="spellEnd"/>
            <w:r w:rsidRPr="00F0771B">
              <w:rPr>
                <w:rFonts w:ascii="Calibri" w:hAnsi="Calibri" w:cs="Calibri"/>
                <w:sz w:val="17"/>
              </w:rPr>
              <w:t>.</w:t>
            </w:r>
          </w:p>
        </w:tc>
      </w:tr>
      <w:tr w:rsidR="00350095" w:rsidRPr="002E4819" w14:paraId="4DF34C13" w14:textId="77777777">
        <w:tc>
          <w:tcPr>
            <w:tcW w:w="5156" w:type="dxa"/>
            <w:shd w:val="clear" w:color="auto" w:fill="EAF2F8"/>
          </w:tcPr>
          <w:p w14:paraId="7AFAD201" w14:textId="77777777" w:rsidR="00350095" w:rsidRPr="00F0771B" w:rsidRDefault="005839CA">
            <w:pPr>
              <w:rPr>
                <w:rFonts w:ascii="Calibri" w:hAnsi="Calibri" w:cs="Calibri"/>
              </w:rPr>
            </w:pPr>
            <w:proofErr w:type="spellStart"/>
            <w:r w:rsidRPr="00F0771B">
              <w:rPr>
                <w:rFonts w:ascii="Calibri" w:hAnsi="Calibri" w:cs="Calibri"/>
                <w:b/>
                <w:sz w:val="17"/>
              </w:rPr>
              <w:t>Sortiment</w:t>
            </w:r>
            <w:proofErr w:type="spellEnd"/>
            <w:r w:rsidRPr="00F0771B">
              <w:rPr>
                <w:rFonts w:ascii="Calibri" w:hAnsi="Calibri" w:cs="Calibri"/>
                <w:b/>
                <w:sz w:val="17"/>
              </w:rPr>
              <w:t>/</w:t>
            </w:r>
            <w:proofErr w:type="spellStart"/>
            <w:r w:rsidRPr="00F0771B">
              <w:rPr>
                <w:rFonts w:ascii="Calibri" w:hAnsi="Calibri" w:cs="Calibri"/>
                <w:b/>
                <w:sz w:val="17"/>
              </w:rPr>
              <w:t>prisskjema</w:t>
            </w:r>
            <w:proofErr w:type="spellEnd"/>
          </w:p>
        </w:tc>
        <w:tc>
          <w:tcPr>
            <w:tcW w:w="5156" w:type="dxa"/>
          </w:tcPr>
          <w:p w14:paraId="03577A16" w14:textId="77777777" w:rsidR="00350095" w:rsidRPr="00F0771B" w:rsidRDefault="005839CA">
            <w:pPr>
              <w:rPr>
                <w:rFonts w:ascii="Calibri" w:hAnsi="Calibri" w:cs="Calibri"/>
                <w:lang w:val="nb-NO"/>
              </w:rPr>
            </w:pPr>
            <w:r w:rsidRPr="00F0771B">
              <w:rPr>
                <w:rFonts w:ascii="Calibri" w:hAnsi="Calibri" w:cs="Calibri"/>
                <w:sz w:val="17"/>
                <w:lang w:val="nb-NO"/>
              </w:rPr>
              <w:t>Se prisskjema og kravspesifikasjon for Delkontrakt V - Personlig verneutstyr (PVU).</w:t>
            </w:r>
          </w:p>
        </w:tc>
      </w:tr>
      <w:tr w:rsidR="00350095" w:rsidRPr="002E4819" w14:paraId="4C050458" w14:textId="77777777">
        <w:tc>
          <w:tcPr>
            <w:tcW w:w="5156" w:type="dxa"/>
            <w:shd w:val="clear" w:color="auto" w:fill="EAF2F8"/>
          </w:tcPr>
          <w:p w14:paraId="09BA4395" w14:textId="77777777" w:rsidR="00350095" w:rsidRPr="00F0771B" w:rsidRDefault="005839CA">
            <w:pPr>
              <w:rPr>
                <w:rFonts w:ascii="Calibri" w:hAnsi="Calibri" w:cs="Calibri"/>
              </w:rPr>
            </w:pP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krav</w:t>
            </w:r>
            <w:proofErr w:type="spellEnd"/>
            <w:r w:rsidRPr="00F0771B">
              <w:rPr>
                <w:rFonts w:ascii="Calibri" w:hAnsi="Calibri" w:cs="Calibri"/>
                <w:b/>
                <w:sz w:val="17"/>
              </w:rPr>
              <w:t>/</w:t>
            </w:r>
            <w:proofErr w:type="spellStart"/>
            <w:r w:rsidRPr="00F0771B">
              <w:rPr>
                <w:rFonts w:ascii="Calibri" w:hAnsi="Calibri" w:cs="Calibri"/>
                <w:b/>
                <w:sz w:val="17"/>
              </w:rPr>
              <w:t>standarder</w:t>
            </w:r>
            <w:proofErr w:type="spellEnd"/>
          </w:p>
        </w:tc>
        <w:tc>
          <w:tcPr>
            <w:tcW w:w="5156" w:type="dxa"/>
          </w:tcPr>
          <w:p w14:paraId="49BF53F7" w14:textId="77777777" w:rsidR="00350095" w:rsidRPr="00F0771B" w:rsidRDefault="005839CA">
            <w:pPr>
              <w:rPr>
                <w:rFonts w:ascii="Calibri" w:hAnsi="Calibri" w:cs="Calibri"/>
                <w:lang w:val="nb-NO"/>
              </w:rPr>
            </w:pPr>
            <w:r w:rsidRPr="00F0771B">
              <w:rPr>
                <w:rFonts w:ascii="Calibri" w:hAnsi="Calibri" w:cs="Calibri"/>
                <w:sz w:val="17"/>
                <w:lang w:val="nb-NO"/>
              </w:rPr>
              <w:t>Se kravspesifikasjon, behovsbeskrivelse og leverandørens tilbud.</w:t>
            </w:r>
          </w:p>
        </w:tc>
      </w:tr>
      <w:tr w:rsidR="00350095" w:rsidRPr="002E4819" w14:paraId="504971FE" w14:textId="77777777">
        <w:tc>
          <w:tcPr>
            <w:tcW w:w="5156" w:type="dxa"/>
            <w:shd w:val="clear" w:color="auto" w:fill="EAF2F8"/>
          </w:tcPr>
          <w:p w14:paraId="77848719" w14:textId="77777777" w:rsidR="00350095" w:rsidRPr="00F0771B" w:rsidRDefault="005839CA">
            <w:pPr>
              <w:rPr>
                <w:rFonts w:ascii="Calibri" w:hAnsi="Calibri" w:cs="Calibri"/>
              </w:rPr>
            </w:pPr>
            <w:proofErr w:type="spellStart"/>
            <w:r w:rsidRPr="00F0771B">
              <w:rPr>
                <w:rFonts w:ascii="Calibri" w:hAnsi="Calibri" w:cs="Calibri"/>
                <w:b/>
                <w:sz w:val="17"/>
              </w:rPr>
              <w:t>Eventuelle</w:t>
            </w:r>
            <w:proofErr w:type="spellEnd"/>
            <w:r w:rsidRPr="00F0771B">
              <w:rPr>
                <w:rFonts w:ascii="Calibri" w:hAnsi="Calibri" w:cs="Calibri"/>
                <w:b/>
                <w:sz w:val="17"/>
              </w:rPr>
              <w:t xml:space="preserve"> </w:t>
            </w:r>
            <w:proofErr w:type="spellStart"/>
            <w:r w:rsidRPr="00F0771B">
              <w:rPr>
                <w:rFonts w:ascii="Calibri" w:hAnsi="Calibri" w:cs="Calibri"/>
                <w:b/>
                <w:sz w:val="17"/>
              </w:rPr>
              <w:t>særlige</w:t>
            </w:r>
            <w:proofErr w:type="spellEnd"/>
            <w:r w:rsidRPr="00F0771B">
              <w:rPr>
                <w:rFonts w:ascii="Calibri" w:hAnsi="Calibri" w:cs="Calibri"/>
                <w:b/>
                <w:sz w:val="17"/>
              </w:rPr>
              <w:t xml:space="preserve"> </w:t>
            </w:r>
            <w:proofErr w:type="spellStart"/>
            <w:r w:rsidRPr="00F0771B">
              <w:rPr>
                <w:rFonts w:ascii="Calibri" w:hAnsi="Calibri" w:cs="Calibri"/>
                <w:b/>
                <w:sz w:val="17"/>
              </w:rPr>
              <w:t>leveringsvilkår</w:t>
            </w:r>
            <w:proofErr w:type="spellEnd"/>
          </w:p>
        </w:tc>
        <w:tc>
          <w:tcPr>
            <w:tcW w:w="5156" w:type="dxa"/>
          </w:tcPr>
          <w:p w14:paraId="323FAFD6" w14:textId="77777777" w:rsidR="00350095" w:rsidRPr="00F0771B" w:rsidRDefault="005839CA">
            <w:pPr>
              <w:rPr>
                <w:rFonts w:ascii="Calibri" w:hAnsi="Calibri" w:cs="Calibri"/>
                <w:lang w:val="nb-NO"/>
              </w:rPr>
            </w:pPr>
            <w:r w:rsidRPr="00F0771B">
              <w:rPr>
                <w:rFonts w:ascii="Calibri" w:hAnsi="Calibri" w:cs="Calibri"/>
                <w:sz w:val="17"/>
                <w:lang w:val="nb-NO"/>
              </w:rPr>
              <w:t>Som angitt i kravspesifikasjon, leverandørens tilbud eller skriftlig avtalt i oppstartsmøte.</w:t>
            </w:r>
          </w:p>
        </w:tc>
      </w:tr>
    </w:tbl>
    <w:p w14:paraId="004C672A" w14:textId="77777777" w:rsidR="002E2669" w:rsidRPr="00F0771B" w:rsidRDefault="002E2669">
      <w:pPr>
        <w:pStyle w:val="Overskrift1"/>
        <w:rPr>
          <w:rFonts w:ascii="Calibri" w:hAnsi="Calibri" w:cs="Calibri"/>
          <w:lang w:val="nb-NO"/>
        </w:rPr>
      </w:pPr>
    </w:p>
    <w:p w14:paraId="545A43F4" w14:textId="77777777" w:rsidR="002E2669" w:rsidRPr="00F0771B" w:rsidRDefault="002E2669" w:rsidP="002E2669">
      <w:pPr>
        <w:rPr>
          <w:rFonts w:ascii="Calibri" w:hAnsi="Calibri" w:cs="Calibri"/>
          <w:lang w:val="nb-NO"/>
        </w:rPr>
      </w:pPr>
    </w:p>
    <w:p w14:paraId="2D0D5E64" w14:textId="77777777" w:rsidR="002E2669" w:rsidRPr="00F0771B" w:rsidRDefault="002E2669" w:rsidP="002E2669">
      <w:pPr>
        <w:rPr>
          <w:rFonts w:ascii="Calibri" w:hAnsi="Calibri" w:cs="Calibri"/>
          <w:lang w:val="nb-NO"/>
        </w:rPr>
      </w:pPr>
    </w:p>
    <w:p w14:paraId="2CA70187" w14:textId="3DCD1932" w:rsidR="00350095" w:rsidRPr="00F0771B" w:rsidRDefault="005839CA">
      <w:pPr>
        <w:pStyle w:val="Overskrift1"/>
        <w:rPr>
          <w:rFonts w:ascii="Calibri" w:hAnsi="Calibri" w:cs="Calibri"/>
          <w:lang w:val="nb-NO"/>
        </w:rPr>
      </w:pPr>
      <w:bookmarkStart w:id="30" w:name="_Toc231558279"/>
      <w:r w:rsidRPr="00F0771B">
        <w:rPr>
          <w:rFonts w:ascii="Calibri" w:hAnsi="Calibri" w:cs="Calibri"/>
          <w:lang w:val="nb-NO"/>
        </w:rPr>
        <w:lastRenderedPageBreak/>
        <w:t>Bilag 3 - Felles prisskjema/struktur og faktureringskrav</w:t>
      </w:r>
      <w:bookmarkEnd w:id="30"/>
    </w:p>
    <w:p w14:paraId="1DF2733C" w14:textId="77777777" w:rsidR="00350095" w:rsidRPr="00F0771B" w:rsidRDefault="005839CA">
      <w:pPr>
        <w:rPr>
          <w:rFonts w:ascii="Calibri" w:hAnsi="Calibri" w:cs="Calibri"/>
          <w:lang w:val="nb-NO"/>
        </w:rPr>
      </w:pPr>
      <w:r w:rsidRPr="00F0771B">
        <w:rPr>
          <w:rFonts w:ascii="Calibri" w:hAnsi="Calibri" w:cs="Calibri"/>
          <w:lang w:val="nb-NO"/>
        </w:rPr>
        <w:t>Prisskjemaene for delkontrakt I-V gjelder som del av bilaget. Leverandøren skal levere faktura og pris-/omsetningsrapportering på en måte som gjør det mulig å kontrollere varelinje, delkontrakt, kommune, leveringssted, antall, enhetspris, rabatt og merverdiavgift.</w:t>
      </w:r>
    </w:p>
    <w:p w14:paraId="793B7A71" w14:textId="77777777" w:rsidR="00350095" w:rsidRPr="00F0771B" w:rsidRDefault="005839CA">
      <w:pPr>
        <w:pStyle w:val="Overskrift1"/>
        <w:rPr>
          <w:rFonts w:ascii="Calibri" w:hAnsi="Calibri" w:cs="Calibri"/>
          <w:lang w:val="nb-NO"/>
        </w:rPr>
      </w:pPr>
      <w:bookmarkStart w:id="31" w:name="_Toc231558280"/>
      <w:r w:rsidRPr="00F0771B">
        <w:rPr>
          <w:rFonts w:ascii="Calibri" w:hAnsi="Calibri" w:cs="Calibri"/>
          <w:lang w:val="nb-NO"/>
        </w:rPr>
        <w:t>Bilag 4 - Bestilling, levering, retur, bytte og reklamasjon</w:t>
      </w:r>
      <w:bookmarkEnd w:id="31"/>
    </w:p>
    <w:p w14:paraId="79D54359" w14:textId="77777777" w:rsidR="00350095" w:rsidRPr="00F0771B" w:rsidRDefault="005839CA">
      <w:pPr>
        <w:rPr>
          <w:rFonts w:ascii="Calibri" w:hAnsi="Calibri" w:cs="Calibri"/>
          <w:lang w:val="nb-NO"/>
        </w:rPr>
      </w:pPr>
      <w:r w:rsidRPr="00F0771B">
        <w:rPr>
          <w:rFonts w:ascii="Calibri" w:hAnsi="Calibri" w:cs="Calibri"/>
          <w:lang w:val="nb-NO"/>
        </w:rPr>
        <w:t>Bestillingskanaler, leveringssteder og praktisk oppsett avklares i oppstartsmøte. Retur, bytte og reklamasjon skal håndteres raskt og uten kostnad for Oppdragsgiver ved feil, mangler, feillevering eller avvik fra avtalte krav.</w:t>
      </w:r>
    </w:p>
    <w:p w14:paraId="0585A8BE" w14:textId="77777777" w:rsidR="00350095" w:rsidRPr="00F0771B" w:rsidRDefault="005839CA">
      <w:pPr>
        <w:pStyle w:val="Overskrift1"/>
        <w:rPr>
          <w:rFonts w:ascii="Calibri" w:hAnsi="Calibri" w:cs="Calibri"/>
          <w:lang w:val="nb-NO"/>
        </w:rPr>
      </w:pPr>
      <w:bookmarkStart w:id="32" w:name="_Toc231558281"/>
      <w:r w:rsidRPr="00F0771B">
        <w:rPr>
          <w:rFonts w:ascii="Calibri" w:hAnsi="Calibri" w:cs="Calibri"/>
          <w:lang w:val="nb-NO"/>
        </w:rPr>
        <w:t>Bilag 5 - Servicekrav, kontaktpersoner, møter og rapportering</w:t>
      </w:r>
      <w:bookmarkEnd w:id="32"/>
    </w:p>
    <w:p w14:paraId="73A73ACA" w14:textId="77777777" w:rsidR="00350095" w:rsidRPr="00F0771B" w:rsidRDefault="005839CA">
      <w:pPr>
        <w:rPr>
          <w:rFonts w:ascii="Calibri" w:hAnsi="Calibri" w:cs="Calibri"/>
          <w:lang w:val="nb-NO"/>
        </w:rPr>
      </w:pPr>
      <w:r w:rsidRPr="00F0771B">
        <w:rPr>
          <w:rFonts w:ascii="Calibri" w:hAnsi="Calibri" w:cs="Calibri"/>
          <w:lang w:val="nb-NO"/>
        </w:rPr>
        <w:t xml:space="preserve">Leverandøren skal ha navngitt kontraktsansvarlig, ordre-/kundeservicekontakt og eskaleringspunkt. Kontaktliste og </w:t>
      </w:r>
      <w:proofErr w:type="spellStart"/>
      <w:r w:rsidRPr="00F0771B">
        <w:rPr>
          <w:rFonts w:ascii="Calibri" w:hAnsi="Calibri" w:cs="Calibri"/>
          <w:lang w:val="nb-NO"/>
        </w:rPr>
        <w:t>rapportmal</w:t>
      </w:r>
      <w:proofErr w:type="spellEnd"/>
      <w:r w:rsidRPr="00F0771B">
        <w:rPr>
          <w:rFonts w:ascii="Calibri" w:hAnsi="Calibri" w:cs="Calibri"/>
          <w:lang w:val="nb-NO"/>
        </w:rPr>
        <w:t xml:space="preserve"> fastsettes ved kontraktsoppstart og kan oppdateres skriftlig. Rapportering skal minimum kunne vise omsetning per kommune, delkontrakt, varelinje og periode, samt retur, reklamasjoner, miljømerking og øvrige oppfølgingspunkter der dette er relevant.</w:t>
      </w:r>
    </w:p>
    <w:p w14:paraId="7187594E" w14:textId="77777777" w:rsidR="00350095" w:rsidRPr="00F0771B" w:rsidRDefault="005839CA">
      <w:pPr>
        <w:pStyle w:val="Overskrift1"/>
        <w:rPr>
          <w:rFonts w:ascii="Calibri" w:hAnsi="Calibri" w:cs="Calibri"/>
          <w:lang w:val="nb-NO"/>
        </w:rPr>
      </w:pPr>
      <w:bookmarkStart w:id="33" w:name="_Toc231558282"/>
      <w:r w:rsidRPr="00F0771B">
        <w:rPr>
          <w:rFonts w:ascii="Calibri" w:hAnsi="Calibri" w:cs="Calibri"/>
          <w:lang w:val="nb-NO"/>
        </w:rPr>
        <w:t>Bilag 6 - Prisregulering</w:t>
      </w:r>
      <w:bookmarkEnd w:id="33"/>
    </w:p>
    <w:p w14:paraId="707A0456" w14:textId="77777777" w:rsidR="00350095" w:rsidRPr="00F0771B" w:rsidRDefault="005839CA">
      <w:pPr>
        <w:rPr>
          <w:rFonts w:ascii="Calibri" w:hAnsi="Calibri" w:cs="Calibri"/>
          <w:lang w:val="nb-NO"/>
        </w:rPr>
      </w:pPr>
      <w:r w:rsidRPr="00F0771B">
        <w:rPr>
          <w:rFonts w:ascii="Calibri" w:hAnsi="Calibri" w:cs="Calibri"/>
          <w:lang w:val="nb-NO"/>
        </w:rPr>
        <w:t xml:space="preserve">Prisregulering reguleres av punkt 6. Prisendringer kan ikke iverksettes før de er skriftlig godkjent av Oppdragsgiver. Leverandøren skal samtidig dokumentere grunnlaget for endringen og oppdatert </w:t>
      </w:r>
      <w:proofErr w:type="spellStart"/>
      <w:r w:rsidRPr="00F0771B">
        <w:rPr>
          <w:rFonts w:ascii="Calibri" w:hAnsi="Calibri" w:cs="Calibri"/>
          <w:lang w:val="nb-NO"/>
        </w:rPr>
        <w:t>prisfil</w:t>
      </w:r>
      <w:proofErr w:type="spellEnd"/>
      <w:r w:rsidRPr="00F0771B">
        <w:rPr>
          <w:rFonts w:ascii="Calibri" w:hAnsi="Calibri" w:cs="Calibri"/>
          <w:lang w:val="nb-NO"/>
        </w:rPr>
        <w:t>/katalog.</w:t>
      </w:r>
    </w:p>
    <w:p w14:paraId="140552F4" w14:textId="77777777" w:rsidR="00350095" w:rsidRPr="00F0771B" w:rsidRDefault="005839CA">
      <w:pPr>
        <w:pStyle w:val="Overskrift1"/>
        <w:rPr>
          <w:rFonts w:ascii="Calibri" w:hAnsi="Calibri" w:cs="Calibri"/>
          <w:lang w:val="nb-NO"/>
        </w:rPr>
      </w:pPr>
      <w:bookmarkStart w:id="34" w:name="_Toc231558283"/>
      <w:r w:rsidRPr="00F0771B">
        <w:rPr>
          <w:rFonts w:ascii="Calibri" w:hAnsi="Calibri" w:cs="Calibri"/>
          <w:lang w:val="nb-NO"/>
        </w:rPr>
        <w:t>Bilag 7 - Sortimentsendringer og erstatningsprodukter</w:t>
      </w:r>
      <w:bookmarkEnd w:id="34"/>
    </w:p>
    <w:p w14:paraId="2B4C09EC" w14:textId="77777777" w:rsidR="00350095" w:rsidRPr="00F0771B" w:rsidRDefault="005839CA">
      <w:pPr>
        <w:rPr>
          <w:rFonts w:ascii="Calibri" w:hAnsi="Calibri" w:cs="Calibri"/>
          <w:lang w:val="nb-NO"/>
        </w:rPr>
      </w:pPr>
      <w:r w:rsidRPr="00F0771B">
        <w:rPr>
          <w:rFonts w:ascii="Calibri" w:hAnsi="Calibri" w:cs="Calibri"/>
          <w:lang w:val="nb-NO"/>
        </w:rPr>
        <w:t>Sortimentsendringer og erstatningsprodukter krever skriftlig forhåndsgodkjenning. Leverandøren skal dokumentere at erstatningsprodukt minst oppfyller alle krav, har tilsvarende eller bedre kvalitet og tilbys til samme eller lavere pris, med mindre Oppdragsgiver skriftlig aksepterer annet.</w:t>
      </w:r>
    </w:p>
    <w:p w14:paraId="1F256DD1" w14:textId="77777777" w:rsidR="00350095" w:rsidRPr="00F0771B" w:rsidRDefault="005839CA">
      <w:pPr>
        <w:pStyle w:val="Overskrift1"/>
        <w:rPr>
          <w:rFonts w:ascii="Calibri" w:hAnsi="Calibri" w:cs="Calibri"/>
          <w:lang w:val="nb-NO"/>
        </w:rPr>
      </w:pPr>
      <w:bookmarkStart w:id="35" w:name="_Toc231558284"/>
      <w:r w:rsidRPr="00F0771B">
        <w:rPr>
          <w:rFonts w:ascii="Calibri" w:hAnsi="Calibri" w:cs="Calibri"/>
          <w:lang w:val="nb-NO"/>
        </w:rPr>
        <w:t xml:space="preserve">Bilag 8 - Klima-, miljø- og </w:t>
      </w:r>
      <w:proofErr w:type="spellStart"/>
      <w:r w:rsidRPr="00F0771B">
        <w:rPr>
          <w:rFonts w:ascii="Calibri" w:hAnsi="Calibri" w:cs="Calibri"/>
          <w:lang w:val="nb-NO"/>
        </w:rPr>
        <w:t>sirkularitetskrav</w:t>
      </w:r>
      <w:bookmarkEnd w:id="35"/>
      <w:proofErr w:type="spellEnd"/>
    </w:p>
    <w:p w14:paraId="79F29E8C" w14:textId="77777777" w:rsidR="00350095" w:rsidRPr="00F0771B" w:rsidRDefault="005839CA">
      <w:pPr>
        <w:rPr>
          <w:rFonts w:ascii="Calibri" w:hAnsi="Calibri" w:cs="Calibri"/>
          <w:lang w:val="nb-NO"/>
        </w:rPr>
      </w:pPr>
      <w:r w:rsidRPr="00F0771B">
        <w:rPr>
          <w:rFonts w:ascii="Calibri" w:hAnsi="Calibri" w:cs="Calibri"/>
          <w:lang w:val="nb-NO"/>
        </w:rPr>
        <w:t>Leverandøren skal oppfylle de miljøkravene og dokumentasjonskravene som følger av konkurransegrunnlag, kravspesifikasjoner, prisskjemaer og tilbud. Rapportering skal understøtte kontroll av miljømerkede produkter, retur, levetid, reklamasjoner og tiltak for ombruk/gjenvinning der dette er relevant.</w:t>
      </w:r>
    </w:p>
    <w:p w14:paraId="6BB966D4" w14:textId="77777777" w:rsidR="00350095" w:rsidRPr="00F0771B" w:rsidRDefault="005839CA">
      <w:pPr>
        <w:pStyle w:val="Overskrift1"/>
        <w:rPr>
          <w:rFonts w:ascii="Calibri" w:hAnsi="Calibri" w:cs="Calibri"/>
          <w:lang w:val="nb-NO"/>
        </w:rPr>
      </w:pPr>
      <w:bookmarkStart w:id="36" w:name="_Toc231558285"/>
      <w:r w:rsidRPr="00F0771B">
        <w:rPr>
          <w:rFonts w:ascii="Calibri" w:hAnsi="Calibri" w:cs="Calibri"/>
          <w:lang w:val="nb-NO"/>
        </w:rPr>
        <w:t>Bilag 9 - Menneskerettigheter og arbeidstakerrettigheter i leverandørkjeden</w:t>
      </w:r>
      <w:bookmarkEnd w:id="36"/>
    </w:p>
    <w:p w14:paraId="42AACA87" w14:textId="05077CEA" w:rsidR="00350095" w:rsidRPr="00F0771B" w:rsidRDefault="00B660D8">
      <w:pPr>
        <w:rPr>
          <w:rFonts w:ascii="Calibri" w:hAnsi="Calibri" w:cs="Calibri"/>
          <w:lang w:val="nb-NO"/>
        </w:rPr>
      </w:pPr>
      <w:r w:rsidRPr="00F0771B">
        <w:rPr>
          <w:rFonts w:ascii="Calibri" w:hAnsi="Calibri" w:cs="Calibri"/>
          <w:lang w:val="nb-NO"/>
        </w:rPr>
        <w:t>Krav til menneskerettigheter og arbeidstakerrettigheter i leverandørkjeden reguleres av punkt 8 i rammeavtalen. Dette bilaget kan benyttes til eventuell produksjonsstedsliste, risikovurdering, tiltaksplan, revisjonsrapport eller annen dokumentasjon som innhentes i kontraktsperioden</w:t>
      </w:r>
      <w:r w:rsidR="005839CA" w:rsidRPr="00F0771B">
        <w:rPr>
          <w:rFonts w:ascii="Calibri" w:hAnsi="Calibri" w:cs="Calibri"/>
          <w:lang w:val="nb-NO"/>
        </w:rPr>
        <w:t>.</w:t>
      </w:r>
    </w:p>
    <w:p w14:paraId="2D286C18" w14:textId="77777777" w:rsidR="00350095" w:rsidRPr="00F0771B" w:rsidRDefault="005839CA">
      <w:pPr>
        <w:pStyle w:val="Overskrift1"/>
        <w:rPr>
          <w:rFonts w:ascii="Calibri" w:hAnsi="Calibri" w:cs="Calibri"/>
          <w:lang w:val="nb-NO"/>
        </w:rPr>
      </w:pPr>
      <w:bookmarkStart w:id="37" w:name="_Toc231558286"/>
      <w:r w:rsidRPr="00F0771B">
        <w:rPr>
          <w:rFonts w:ascii="Calibri" w:hAnsi="Calibri" w:cs="Calibri"/>
          <w:lang w:val="nb-NO"/>
        </w:rPr>
        <w:t>Bilag 10 - Særlige vilkår/endringer</w:t>
      </w:r>
      <w:bookmarkEnd w:id="37"/>
    </w:p>
    <w:p w14:paraId="02C7A066" w14:textId="77777777" w:rsidR="00350095" w:rsidRPr="00F0771B" w:rsidRDefault="005839CA">
      <w:pPr>
        <w:rPr>
          <w:rFonts w:ascii="Calibri" w:hAnsi="Calibri" w:cs="Calibri"/>
          <w:lang w:val="nb-NO"/>
        </w:rPr>
      </w:pPr>
      <w:r w:rsidRPr="00F0771B">
        <w:rPr>
          <w:rFonts w:ascii="Calibri" w:hAnsi="Calibri" w:cs="Calibri"/>
          <w:lang w:val="nb-NO"/>
        </w:rPr>
        <w:t>Ingen særskilte avvik eller presiseringer er lagt inn i konkurranseversjonen. Eventuelle presiseringer ved signering må være i samsvar med anskaffelsesregelverket og konkurransegrunnlaget.</w:t>
      </w:r>
    </w:p>
    <w:sectPr w:rsidR="00350095" w:rsidRPr="00F0771B" w:rsidSect="00034616">
      <w:footerReference w:type="default" r:id="rId12"/>
      <w:pgSz w:w="12240" w:h="15840"/>
      <w:pgMar w:top="964" w:right="964" w:bottom="907"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86976" w14:textId="77777777" w:rsidR="009A5229" w:rsidRDefault="009A5229">
      <w:pPr>
        <w:spacing w:after="0" w:line="240" w:lineRule="auto"/>
      </w:pPr>
      <w:r>
        <w:separator/>
      </w:r>
    </w:p>
  </w:endnote>
  <w:endnote w:type="continuationSeparator" w:id="0">
    <w:p w14:paraId="22A29467" w14:textId="77777777" w:rsidR="009A5229" w:rsidRDefault="009A5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3718" w14:textId="77777777" w:rsidR="00350095" w:rsidRDefault="005839CA">
    <w:pPr>
      <w:pStyle w:val="Bunntekst"/>
      <w:jc w:val="center"/>
    </w:pPr>
    <w:r>
      <w:rPr>
        <w:sz w:val="16"/>
      </w:rPr>
      <w:t>RA-26-012-ALLE – Gjøvikregionen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5D074" w14:textId="77777777" w:rsidR="009A5229" w:rsidRDefault="009A5229">
      <w:pPr>
        <w:spacing w:after="0" w:line="240" w:lineRule="auto"/>
      </w:pPr>
      <w:r>
        <w:separator/>
      </w:r>
    </w:p>
  </w:footnote>
  <w:footnote w:type="continuationSeparator" w:id="0">
    <w:p w14:paraId="39701D4D" w14:textId="77777777" w:rsidR="009A5229" w:rsidRDefault="009A52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539856316">
    <w:abstractNumId w:val="8"/>
  </w:num>
  <w:num w:numId="2" w16cid:durableId="1522426522">
    <w:abstractNumId w:val="6"/>
  </w:num>
  <w:num w:numId="3" w16cid:durableId="817921619">
    <w:abstractNumId w:val="5"/>
  </w:num>
  <w:num w:numId="4" w16cid:durableId="1374158934">
    <w:abstractNumId w:val="4"/>
  </w:num>
  <w:num w:numId="5" w16cid:durableId="2049142651">
    <w:abstractNumId w:val="7"/>
  </w:num>
  <w:num w:numId="6" w16cid:durableId="322859207">
    <w:abstractNumId w:val="3"/>
  </w:num>
  <w:num w:numId="7" w16cid:durableId="1764885124">
    <w:abstractNumId w:val="2"/>
  </w:num>
  <w:num w:numId="8" w16cid:durableId="1207911419">
    <w:abstractNumId w:val="1"/>
  </w:num>
  <w:num w:numId="9" w16cid:durableId="1895433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C7EC5"/>
    <w:rsid w:val="001065F8"/>
    <w:rsid w:val="0015074B"/>
    <w:rsid w:val="001B69A9"/>
    <w:rsid w:val="00214156"/>
    <w:rsid w:val="0029639D"/>
    <w:rsid w:val="002E2669"/>
    <w:rsid w:val="002E4819"/>
    <w:rsid w:val="00326F90"/>
    <w:rsid w:val="00350095"/>
    <w:rsid w:val="00426829"/>
    <w:rsid w:val="00497474"/>
    <w:rsid w:val="00521033"/>
    <w:rsid w:val="00524DE1"/>
    <w:rsid w:val="005839CA"/>
    <w:rsid w:val="00623437"/>
    <w:rsid w:val="00676BC2"/>
    <w:rsid w:val="0082411B"/>
    <w:rsid w:val="008365F2"/>
    <w:rsid w:val="00865B39"/>
    <w:rsid w:val="0088629B"/>
    <w:rsid w:val="008B496E"/>
    <w:rsid w:val="00963B58"/>
    <w:rsid w:val="0099395F"/>
    <w:rsid w:val="009A5229"/>
    <w:rsid w:val="00A23218"/>
    <w:rsid w:val="00AA1D8D"/>
    <w:rsid w:val="00B47730"/>
    <w:rsid w:val="00B660D8"/>
    <w:rsid w:val="00C32864"/>
    <w:rsid w:val="00CB0664"/>
    <w:rsid w:val="00D40865"/>
    <w:rsid w:val="00DA0924"/>
    <w:rsid w:val="00DC75AA"/>
    <w:rsid w:val="00E17D8E"/>
    <w:rsid w:val="00F0771B"/>
    <w:rsid w:val="00F87819"/>
    <w:rsid w:val="00F974C2"/>
    <w:rsid w:val="00FB514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B1BB8FFB-92CA-4F05-8692-11E1F3705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rPr>
  </w:style>
  <w:style w:type="paragraph" w:styleId="Overskrift1">
    <w:name w:val="heading 1"/>
    <w:basedOn w:val="Normal"/>
    <w:next w:val="Normal"/>
    <w:link w:val="Overskrift1Tegn"/>
    <w:uiPriority w:val="9"/>
    <w:qFormat/>
    <w:rsid w:val="00FC693F"/>
    <w:pPr>
      <w:keepNext/>
      <w:keepLines/>
      <w:spacing w:before="480" w:after="0"/>
      <w:outlineLvl w:val="0"/>
    </w:pPr>
    <w:rPr>
      <w:rFonts w:asciiTheme="majorHAnsi" w:eastAsiaTheme="majorEastAsia" w:hAnsiTheme="majorHAnsi" w:cstheme="majorBidi"/>
      <w:b/>
      <w:bCs/>
      <w:color w:val="1F4E79"/>
      <w:sz w:val="28"/>
      <w:szCs w:val="28"/>
    </w:rPr>
  </w:style>
  <w:style w:type="paragraph" w:styleId="Overskrift2">
    <w:name w:val="heading 2"/>
    <w:basedOn w:val="Normal"/>
    <w:next w:val="Normal"/>
    <w:link w:val="Overskrift2Tegn"/>
    <w:uiPriority w:val="9"/>
    <w:unhideWhenUsed/>
    <w:qFormat/>
    <w:rsid w:val="00FC693F"/>
    <w:pPr>
      <w:keepNext/>
      <w:keepLines/>
      <w:spacing w:before="200" w:after="0"/>
      <w:outlineLvl w:val="1"/>
    </w:pPr>
    <w:rPr>
      <w:rFonts w:asciiTheme="majorHAnsi" w:eastAsiaTheme="majorEastAsia" w:hAnsiTheme="majorHAnsi" w:cstheme="majorBidi"/>
      <w:b/>
      <w:bCs/>
      <w:color w:val="1F4E79"/>
      <w:sz w:val="22"/>
      <w:szCs w:val="26"/>
    </w:rPr>
  </w:style>
  <w:style w:type="paragraph" w:styleId="Overskrift3">
    <w:name w:val="heading 3"/>
    <w:basedOn w:val="Normal"/>
    <w:next w:val="Normal"/>
    <w:link w:val="Overskrift3Tegn"/>
    <w:uiPriority w:val="9"/>
    <w:unhideWhenUsed/>
    <w:qFormat/>
    <w:rsid w:val="00FC693F"/>
    <w:pPr>
      <w:keepNext/>
      <w:keepLines/>
      <w:spacing w:before="200" w:after="0"/>
      <w:outlineLvl w:val="2"/>
    </w:pPr>
    <w:rPr>
      <w:rFonts w:asciiTheme="majorHAnsi" w:eastAsiaTheme="majorEastAsia" w:hAnsiTheme="majorHAnsi" w:cstheme="majorBidi"/>
      <w:b/>
      <w:bCs/>
      <w:color w:val="1F4E79"/>
      <w:sz w:val="20"/>
    </w:rPr>
  </w:style>
  <w:style w:type="paragraph" w:styleId="Overskrift4">
    <w:name w:val="heading 4"/>
    <w:basedOn w:val="Normal"/>
    <w:next w:val="Normal"/>
    <w:link w:val="Overskrift4Teg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618B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E618BF"/>
  </w:style>
  <w:style w:type="paragraph" w:styleId="Bunntekst">
    <w:name w:val="footer"/>
    <w:basedOn w:val="Normal"/>
    <w:link w:val="BunntekstTegn"/>
    <w:uiPriority w:val="99"/>
    <w:unhideWhenUsed/>
    <w:rsid w:val="00E618B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E618BF"/>
  </w:style>
  <w:style w:type="paragraph" w:styleId="Ingenmellomrom">
    <w:name w:val="No Spacing"/>
    <w:uiPriority w:val="1"/>
    <w:qFormat/>
    <w:rsid w:val="00FC693F"/>
    <w:pPr>
      <w:spacing w:after="0" w:line="240" w:lineRule="auto"/>
    </w:pPr>
  </w:style>
  <w:style w:type="character" w:customStyle="1" w:styleId="Overskrift1Tegn">
    <w:name w:val="Overskrift 1 Teg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g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gn"/>
    <w:uiPriority w:val="99"/>
    <w:unhideWhenUsed/>
    <w:rsid w:val="00AA1D8D"/>
    <w:pPr>
      <w:spacing w:after="120"/>
    </w:pPr>
  </w:style>
  <w:style w:type="character" w:customStyle="1" w:styleId="BrdtekstTegn">
    <w:name w:val="Brødtekst Tegn"/>
    <w:basedOn w:val="Standardskriftforavsnitt"/>
    <w:link w:val="Brdtekst"/>
    <w:uiPriority w:val="99"/>
    <w:rsid w:val="00AA1D8D"/>
  </w:style>
  <w:style w:type="paragraph" w:styleId="Brdtekst2">
    <w:name w:val="Body Text 2"/>
    <w:basedOn w:val="Normal"/>
    <w:link w:val="Brdtekst2Tegn"/>
    <w:uiPriority w:val="99"/>
    <w:unhideWhenUsed/>
    <w:rsid w:val="00AA1D8D"/>
    <w:pPr>
      <w:spacing w:after="120" w:line="480" w:lineRule="auto"/>
    </w:pPr>
  </w:style>
  <w:style w:type="character" w:customStyle="1" w:styleId="Brdtekst2Tegn">
    <w:name w:val="Brødtekst 2 Tegn"/>
    <w:basedOn w:val="Standardskriftforavsnitt"/>
    <w:link w:val="Brdtekst2"/>
    <w:uiPriority w:val="99"/>
    <w:rsid w:val="00AA1D8D"/>
  </w:style>
  <w:style w:type="paragraph" w:styleId="Brdtekst3">
    <w:name w:val="Body Text 3"/>
    <w:basedOn w:val="Normal"/>
    <w:link w:val="Brdtekst3Tegn"/>
    <w:uiPriority w:val="99"/>
    <w:unhideWhenUsed/>
    <w:rsid w:val="00AA1D8D"/>
    <w:pPr>
      <w:spacing w:after="120"/>
    </w:pPr>
    <w:rPr>
      <w:sz w:val="16"/>
      <w:szCs w:val="16"/>
    </w:rPr>
  </w:style>
  <w:style w:type="character" w:customStyle="1" w:styleId="Brdtekst3Tegn">
    <w:name w:val="Brødtekst 3 Teg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orts">
    <w:name w:val="List Continue"/>
    <w:basedOn w:val="Normal"/>
    <w:uiPriority w:val="99"/>
    <w:unhideWhenUsed/>
    <w:rsid w:val="0029639D"/>
    <w:pPr>
      <w:spacing w:after="120"/>
      <w:ind w:left="360"/>
      <w:contextualSpacing/>
    </w:pPr>
  </w:style>
  <w:style w:type="paragraph" w:styleId="Liste-forts2">
    <w:name w:val="List Continue 2"/>
    <w:basedOn w:val="Normal"/>
    <w:uiPriority w:val="99"/>
    <w:unhideWhenUsed/>
    <w:rsid w:val="0029639D"/>
    <w:pPr>
      <w:spacing w:after="120"/>
      <w:ind w:left="720"/>
      <w:contextualSpacing/>
    </w:pPr>
  </w:style>
  <w:style w:type="paragraph" w:styleId="Liste-forts3">
    <w:name w:val="List Continue 3"/>
    <w:basedOn w:val="Normal"/>
    <w:uiPriority w:val="99"/>
    <w:unhideWhenUsed/>
    <w:rsid w:val="0029639D"/>
    <w:pPr>
      <w:spacing w:after="120"/>
      <w:ind w:left="1080"/>
      <w:contextualSpacing/>
    </w:pPr>
  </w:style>
  <w:style w:type="paragraph" w:styleId="Makrotekst">
    <w:name w:val="macro"/>
    <w:link w:val="MakrotekstTeg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gn">
    <w:name w:val="Makrotekst Teg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gn"/>
    <w:uiPriority w:val="29"/>
    <w:qFormat/>
    <w:rsid w:val="00FC693F"/>
    <w:rPr>
      <w:i/>
      <w:iCs/>
      <w:color w:val="000000" w:themeColor="text1"/>
    </w:rPr>
  </w:style>
  <w:style w:type="character" w:customStyle="1" w:styleId="SitatTegn">
    <w:name w:val="Sitat Tegn"/>
    <w:basedOn w:val="Standardskriftforavsnitt"/>
    <w:link w:val="Sitat"/>
    <w:uiPriority w:val="29"/>
    <w:rsid w:val="00FC693F"/>
    <w:rPr>
      <w:i/>
      <w:iCs/>
      <w:color w:val="000000" w:themeColor="text1"/>
    </w:rPr>
  </w:style>
  <w:style w:type="character" w:customStyle="1" w:styleId="Overskrift4Tegn">
    <w:name w:val="Overskrift 4 Teg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g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oldsfortegnelse">
    <w:name w:val="TOC Heading"/>
    <w:basedOn w:val="Overskrift1"/>
    <w:next w:val="Normal"/>
    <w:uiPriority w:val="39"/>
    <w:unhideWhenUsed/>
    <w:qFormat/>
    <w:rsid w:val="00FC693F"/>
    <w:pPr>
      <w:outlineLvl w:val="9"/>
    </w:pPr>
  </w:style>
  <w:style w:type="table" w:styleId="Tabellrutenett">
    <w:name w:val="Table Grid"/>
    <w:basedOn w:val="Vanli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
    <w:name w:val="Light Shading"/>
    <w:basedOn w:val="Vanli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i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i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yggelegging1">
    <w:name w:val="Medium Shading 1"/>
    <w:basedOn w:val="Vanli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i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i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yggelegging">
    <w:name w:val="Colorful Shading"/>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i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INNH1">
    <w:name w:val="toc 1"/>
    <w:basedOn w:val="Normal"/>
    <w:next w:val="Normal"/>
    <w:autoRedefine/>
    <w:uiPriority w:val="39"/>
    <w:unhideWhenUsed/>
    <w:rsid w:val="001B69A9"/>
    <w:pPr>
      <w:spacing w:after="100"/>
    </w:pPr>
  </w:style>
  <w:style w:type="paragraph" w:styleId="INNH2">
    <w:name w:val="toc 2"/>
    <w:basedOn w:val="Normal"/>
    <w:next w:val="Normal"/>
    <w:autoRedefine/>
    <w:uiPriority w:val="39"/>
    <w:unhideWhenUsed/>
    <w:rsid w:val="001B69A9"/>
    <w:pPr>
      <w:spacing w:after="100"/>
      <w:ind w:left="180"/>
    </w:pPr>
  </w:style>
  <w:style w:type="character" w:styleId="Hyperkobling">
    <w:name w:val="Hyperlink"/>
    <w:basedOn w:val="Standardskriftforavsnitt"/>
    <w:uiPriority w:val="99"/>
    <w:unhideWhenUsed/>
    <w:rsid w:val="001B69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nhold xmlns="059202f3-a5c5-4d42-b8ba-9e0d4f173dd8" xsi:nil="true"/>
    <TaxCatchAll xmlns="3b0eaca3-60bf-4fad-9cbf-49806c7eb3e7" xsi:nil="true"/>
    <lcf76f155ced4ddcb4097134ff3c332f xmlns="059202f3-a5c5-4d42-b8ba-9e0d4f173dd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2FD32-4F56-4604-B782-1184FDD9D205}">
  <ds:schemaRefs>
    <ds:schemaRef ds:uri="http://schemas.microsoft.com/office/2006/metadata/properties"/>
    <ds:schemaRef ds:uri="http://schemas.microsoft.com/office/infopath/2007/PartnerControls"/>
    <ds:schemaRef ds:uri="059202f3-a5c5-4d42-b8ba-9e0d4f173dd8"/>
    <ds:schemaRef ds:uri="3b0eaca3-60bf-4fad-9cbf-49806c7eb3e7"/>
  </ds:schemaRefs>
</ds:datastoreItem>
</file>

<file path=customXml/itemProps2.xml><?xml version="1.0" encoding="utf-8"?>
<ds:datastoreItem xmlns:ds="http://schemas.openxmlformats.org/officeDocument/2006/customXml" ds:itemID="{5294C12D-A176-4CC6-8F18-3B13B0D53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9202f3-a5c5-4d42-b8ba-9e0d4f173dd8"/>
    <ds:schemaRef ds:uri="3b0eaca3-60bf-4fad-9cbf-49806c7eb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F152F2-BCF6-4174-B291-3C49A69DFCD9}">
  <ds:schemaRefs>
    <ds:schemaRef ds:uri="http://schemas.microsoft.com/sharepoint/v3/contenttype/forms"/>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5418</Words>
  <Characters>28716</Characters>
  <Application>Microsoft Office Word</Application>
  <DocSecurity>0</DocSecurity>
  <Lines>239</Lines>
  <Paragraphs>68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Lars Christian Berg</cp:lastModifiedBy>
  <cp:revision>21</cp:revision>
  <dcterms:created xsi:type="dcterms:W3CDTF">2013-12-23T23:15:00Z</dcterms:created>
  <dcterms:modified xsi:type="dcterms:W3CDTF">2026-06-05T11:29:00Z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ies>
</file>